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C2DC958" w:rsidR="00BF7F06" w:rsidRPr="00CD6E6B" w:rsidRDefault="004964DD" w:rsidP="009E4AB7">
      <w:pPr>
        <w:rPr>
          <w:rFonts w:ascii="Calibri" w:hAnsi="Calibri" w:cs="Calibri"/>
          <w:b/>
          <w:bCs/>
        </w:rPr>
      </w:pPr>
      <w:r>
        <w:rPr>
          <w:rFonts w:ascii="Calibri" w:hAnsi="Calibri" w:cs="Calibri"/>
          <w:b/>
          <w:bCs/>
        </w:rPr>
        <w:t>Boombox</w:t>
      </w:r>
    </w:p>
    <w:p w14:paraId="2CDC2AFF" w14:textId="7548C51E" w:rsidR="007A6325" w:rsidRPr="00CD6E6B" w:rsidRDefault="00EB2AE8" w:rsidP="009E4AB7">
      <w:pPr>
        <w:rPr>
          <w:rFonts w:ascii="Calibri" w:hAnsi="Calibri" w:cs="Calibri"/>
          <w:b/>
          <w:bCs/>
        </w:rPr>
      </w:pPr>
      <w:r>
        <w:rPr>
          <w:rFonts w:ascii="Calibri" w:hAnsi="Calibri" w:cs="Calibri"/>
          <w:b/>
          <w:bCs/>
        </w:rPr>
        <w:t>Walk This Way</w:t>
      </w:r>
      <w:r w:rsidR="00C01D01" w:rsidRPr="00CD6E6B">
        <w:rPr>
          <w:rFonts w:ascii="Calibri" w:hAnsi="Calibri" w:cs="Calibri"/>
          <w:b/>
          <w:bCs/>
        </w:rPr>
        <w:t xml:space="preserve"> (</w:t>
      </w:r>
      <w:r w:rsidR="00AB12C5" w:rsidRPr="00CD6E6B">
        <w:rPr>
          <w:rFonts w:ascii="Calibri" w:hAnsi="Calibri" w:cs="Calibri"/>
          <w:b/>
          <w:bCs/>
        </w:rPr>
        <w:t xml:space="preserve">Part </w:t>
      </w:r>
      <w:r>
        <w:rPr>
          <w:rFonts w:ascii="Calibri" w:hAnsi="Calibri" w:cs="Calibri"/>
          <w:b/>
          <w:bCs/>
        </w:rPr>
        <w:t>4</w:t>
      </w:r>
      <w:r w:rsidR="00B940D4" w:rsidRPr="00CD6E6B">
        <w:rPr>
          <w:rFonts w:ascii="Calibri" w:hAnsi="Calibri" w:cs="Calibri"/>
          <w:b/>
          <w:bCs/>
        </w:rPr>
        <w:t xml:space="preserve"> </w:t>
      </w:r>
      <w:r w:rsidR="00C01D01" w:rsidRPr="00CD6E6B">
        <w:rPr>
          <w:rFonts w:ascii="Calibri" w:hAnsi="Calibri" w:cs="Calibri"/>
          <w:b/>
          <w:bCs/>
        </w:rPr>
        <w:t>of</w:t>
      </w:r>
      <w:r w:rsidR="004964DD">
        <w:rPr>
          <w:rFonts w:ascii="Calibri" w:hAnsi="Calibri" w:cs="Calibri"/>
          <w:b/>
          <w:bCs/>
        </w:rPr>
        <w:t xml:space="preserve"> 4</w:t>
      </w:r>
      <w:r w:rsidR="00C01D01" w:rsidRPr="00CD6E6B">
        <w:rPr>
          <w:rFonts w:ascii="Calibri" w:hAnsi="Calibri" w:cs="Calibri"/>
          <w:b/>
          <w:bCs/>
        </w:rPr>
        <w:t>)</w:t>
      </w:r>
    </w:p>
    <w:p w14:paraId="156A3DE0" w14:textId="51E55DB2" w:rsidR="007A6325" w:rsidRPr="00CD6E6B" w:rsidRDefault="000E56AB" w:rsidP="009E4AB7">
      <w:pPr>
        <w:rPr>
          <w:rFonts w:ascii="Calibri" w:hAnsi="Calibri" w:cs="Calibri"/>
          <w:b/>
          <w:bCs/>
        </w:rPr>
      </w:pPr>
      <w:r>
        <w:rPr>
          <w:rFonts w:ascii="Calibri" w:hAnsi="Calibri" w:cs="Calibri"/>
          <w:b/>
          <w:bCs/>
        </w:rPr>
        <w:t xml:space="preserve">Psalm </w:t>
      </w:r>
      <w:r w:rsidR="00EB2AE8">
        <w:rPr>
          <w:rFonts w:ascii="Calibri" w:hAnsi="Calibri" w:cs="Calibri"/>
          <w:b/>
          <w:bCs/>
        </w:rPr>
        <w:t>1</w:t>
      </w:r>
    </w:p>
    <w:p w14:paraId="27D4678F" w14:textId="77777777" w:rsidR="007A6325" w:rsidRPr="00CD6E6B" w:rsidRDefault="009E4AB7" w:rsidP="009E4AB7">
      <w:pPr>
        <w:rPr>
          <w:rFonts w:ascii="Calibri" w:hAnsi="Calibri" w:cs="Calibri"/>
          <w:b/>
          <w:bCs/>
        </w:rPr>
      </w:pPr>
      <w:r w:rsidRPr="00CD6E6B">
        <w:rPr>
          <w:rFonts w:ascii="Calibri" w:hAnsi="Calibri" w:cs="Calibri"/>
          <w:b/>
          <w:bCs/>
        </w:rPr>
        <w:t>Pastor Ryan He</w:t>
      </w:r>
      <w:r w:rsidR="00F36CB1" w:rsidRPr="00CD6E6B">
        <w:rPr>
          <w:rFonts w:ascii="Calibri" w:hAnsi="Calibri" w:cs="Calibri"/>
          <w:b/>
          <w:bCs/>
        </w:rPr>
        <w:t>ll</w:t>
      </w:r>
      <w:r w:rsidRPr="00CD6E6B">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7963EC17" w14:textId="77777777" w:rsidR="00EB2AE8" w:rsidRPr="00EB2AE8" w:rsidRDefault="00EB2AE8" w:rsidP="00EB2AE8">
      <w:pPr>
        <w:spacing w:line="276" w:lineRule="auto"/>
        <w:rPr>
          <w:rFonts w:ascii="Calibri" w:hAnsi="Calibri"/>
        </w:rPr>
      </w:pPr>
      <w:r w:rsidRPr="00EB2AE8">
        <w:rPr>
          <w:rFonts w:ascii="Calibri" w:hAnsi="Calibri"/>
        </w:rPr>
        <w:t xml:space="preserve">More than anything, people just want to be happy. According to a recent Gallup poll, 70% of Americans say they don't like their jobs. The Harris Index does a happiness poll every year. Last year, it was the lowest poll that was in recent memory. Only 31% of Americans said that they were very happy. That means 2/3 of Americans say that they're either sort of happy or they're not happy at all. People want to be happy, but sometimes there's this disconnect between what we want to experience and what we end up experiencing. </w:t>
      </w:r>
    </w:p>
    <w:p w14:paraId="09651EE7" w14:textId="77777777" w:rsidR="00EB2AE8" w:rsidRPr="00EB2AE8" w:rsidRDefault="00EB2AE8" w:rsidP="00EB2AE8">
      <w:pPr>
        <w:spacing w:line="276" w:lineRule="auto"/>
        <w:rPr>
          <w:rFonts w:ascii="Calibri" w:hAnsi="Calibri"/>
        </w:rPr>
      </w:pPr>
    </w:p>
    <w:p w14:paraId="075F30CE" w14:textId="77777777" w:rsidR="00EB2AE8" w:rsidRPr="00EB2AE8" w:rsidRDefault="00EB2AE8" w:rsidP="00EB2AE8">
      <w:pPr>
        <w:spacing w:line="276" w:lineRule="auto"/>
        <w:rPr>
          <w:rFonts w:ascii="Calibri" w:hAnsi="Calibri"/>
        </w:rPr>
      </w:pPr>
      <w:r w:rsidRPr="00EB2AE8">
        <w:rPr>
          <w:rFonts w:ascii="Calibri" w:hAnsi="Calibri"/>
        </w:rPr>
        <w:t xml:space="preserve">Today, I want to talk to you about how to really be happy. The Scripture has so much to say to us about this powerful topic. I want us to open our Bibles to Psalm 1. </w:t>
      </w:r>
    </w:p>
    <w:p w14:paraId="69DFFABE" w14:textId="77777777" w:rsidR="00EB2AE8" w:rsidRPr="00EB2AE8" w:rsidRDefault="00EB2AE8" w:rsidP="00EB2AE8">
      <w:pPr>
        <w:spacing w:line="276" w:lineRule="auto"/>
        <w:rPr>
          <w:rFonts w:ascii="Calibri" w:hAnsi="Calibri"/>
        </w:rPr>
      </w:pPr>
    </w:p>
    <w:p w14:paraId="50A335CC" w14:textId="72866D17" w:rsidR="00EB2AE8" w:rsidRPr="00EB2AE8" w:rsidRDefault="00EB2AE8" w:rsidP="00EB2AE8">
      <w:pPr>
        <w:spacing w:line="276" w:lineRule="auto"/>
        <w:rPr>
          <w:rFonts w:ascii="Calibri" w:hAnsi="Calibri"/>
        </w:rPr>
      </w:pPr>
      <w:r w:rsidRPr="00EB2AE8">
        <w:rPr>
          <w:rFonts w:ascii="Calibri" w:hAnsi="Calibri"/>
          <w:i/>
          <w:iCs/>
        </w:rPr>
        <w:t>Psychology Today</w:t>
      </w:r>
      <w:r w:rsidRPr="00EB2AE8">
        <w:rPr>
          <w:rFonts w:ascii="Calibri" w:hAnsi="Calibri"/>
        </w:rPr>
        <w:t xml:space="preserve"> released an article recently, called “The Road to Happiness.” In this article, they pointed out that since 1960, Americans have twice the income tha</w:t>
      </w:r>
      <w:r w:rsidR="004B01E5">
        <w:rPr>
          <w:rFonts w:ascii="Calibri" w:hAnsi="Calibri"/>
        </w:rPr>
        <w:t>n</w:t>
      </w:r>
      <w:r w:rsidRPr="00EB2AE8">
        <w:rPr>
          <w:rFonts w:ascii="Calibri" w:hAnsi="Calibri"/>
        </w:rPr>
        <w:t xml:space="preserve"> we had back in the day, but we have three times as many teen suicides, we have twice as many divorces, and we have depression rates that are soaring. Again, there's this huge disconnect, but people want to be happy. </w:t>
      </w:r>
    </w:p>
    <w:p w14:paraId="2053A6BB" w14:textId="77777777" w:rsidR="00EB2AE8" w:rsidRPr="00EB2AE8" w:rsidRDefault="00EB2AE8" w:rsidP="00EB2AE8">
      <w:pPr>
        <w:spacing w:line="276" w:lineRule="auto"/>
        <w:rPr>
          <w:rFonts w:ascii="Calibri" w:hAnsi="Calibri"/>
        </w:rPr>
      </w:pPr>
    </w:p>
    <w:p w14:paraId="443022AF" w14:textId="77777777" w:rsidR="00EB2AE8" w:rsidRPr="00EB2AE8" w:rsidRDefault="00EB2AE8" w:rsidP="00EB2AE8">
      <w:pPr>
        <w:spacing w:line="276" w:lineRule="auto"/>
        <w:rPr>
          <w:rFonts w:ascii="Calibri" w:hAnsi="Calibri"/>
        </w:rPr>
      </w:pPr>
      <w:r w:rsidRPr="00EB2AE8">
        <w:rPr>
          <w:rFonts w:ascii="Calibri" w:hAnsi="Calibri"/>
        </w:rPr>
        <w:t xml:space="preserve">I think many times we're focused on the things that our culture and the world tells us that we have to have to be happy. Yet God's prescription for happiness, for blessing, for prosperity, for wholeness, and so many other things is something that is a totally different equation. It’s something that's totally different than what we hear in the messages that we hear in our culture, in the media, and so many other things. Today, we want to unpack what it means to truly be blessed. </w:t>
      </w:r>
    </w:p>
    <w:p w14:paraId="05AF69BF" w14:textId="77777777" w:rsidR="00EB2AE8" w:rsidRPr="00EB2AE8" w:rsidRDefault="00EB2AE8" w:rsidP="00EB2AE8">
      <w:pPr>
        <w:spacing w:line="276" w:lineRule="auto"/>
        <w:rPr>
          <w:rFonts w:ascii="Calibri" w:hAnsi="Calibri"/>
        </w:rPr>
      </w:pPr>
    </w:p>
    <w:p w14:paraId="35787385" w14:textId="77777777" w:rsidR="00EB2AE8" w:rsidRPr="00EB2AE8" w:rsidRDefault="00EB2AE8" w:rsidP="00EB2AE8">
      <w:pPr>
        <w:spacing w:line="276" w:lineRule="auto"/>
        <w:rPr>
          <w:rFonts w:ascii="Calibri" w:hAnsi="Calibri"/>
        </w:rPr>
      </w:pPr>
      <w:r w:rsidRPr="00EB2AE8">
        <w:rPr>
          <w:rFonts w:ascii="Calibri" w:hAnsi="Calibri"/>
        </w:rPr>
        <w:t xml:space="preserve">The word “blessed” is a synonym for happy. When it says, “Blessed is the man,” in Psalm 1:1, it means happy. “Happy is the person.” Let’s look at this together. God doesn't want us just to survive. He wants us to thrive in all that we do. We want to get happy God's way. </w:t>
      </w:r>
    </w:p>
    <w:p w14:paraId="68F47275" w14:textId="77777777" w:rsidR="00EB2AE8" w:rsidRPr="00EB2AE8" w:rsidRDefault="00EB2AE8" w:rsidP="00EB2AE8">
      <w:pPr>
        <w:spacing w:line="276" w:lineRule="auto"/>
        <w:rPr>
          <w:rFonts w:ascii="Calibri" w:hAnsi="Calibri"/>
        </w:rPr>
      </w:pPr>
    </w:p>
    <w:p w14:paraId="04D7D4BD" w14:textId="77777777" w:rsidR="00EB2AE8" w:rsidRPr="00EB2AE8" w:rsidRDefault="00EB2AE8" w:rsidP="00EB2AE8">
      <w:pPr>
        <w:spacing w:line="276" w:lineRule="auto"/>
        <w:rPr>
          <w:rFonts w:ascii="Calibri" w:hAnsi="Calibri"/>
        </w:rPr>
      </w:pPr>
      <w:r w:rsidRPr="00EB2AE8">
        <w:rPr>
          <w:rFonts w:ascii="Calibri" w:hAnsi="Calibri"/>
        </w:rPr>
        <w:t xml:space="preserve">The Bible is a little contrarian. Here we go. I want you to write down this little formula today. This is just for free bonus material right here. This is mathematical. </w:t>
      </w:r>
    </w:p>
    <w:p w14:paraId="67090F27" w14:textId="77777777" w:rsidR="00EB2AE8" w:rsidRPr="00EB2AE8" w:rsidRDefault="00EB2AE8" w:rsidP="00EB2AE8">
      <w:pPr>
        <w:spacing w:line="276" w:lineRule="auto"/>
        <w:rPr>
          <w:rFonts w:ascii="Calibri" w:hAnsi="Calibri"/>
        </w:rPr>
      </w:pPr>
    </w:p>
    <w:p w14:paraId="619749B8" w14:textId="77777777" w:rsidR="00EB2AE8" w:rsidRPr="00EB2AE8" w:rsidRDefault="00EB2AE8" w:rsidP="00EB2AE8">
      <w:pPr>
        <w:spacing w:line="276" w:lineRule="auto"/>
        <w:rPr>
          <w:rFonts w:ascii="Calibri" w:hAnsi="Calibri"/>
        </w:rPr>
      </w:pPr>
      <w:r w:rsidRPr="00EB2AE8">
        <w:rPr>
          <w:rFonts w:ascii="Calibri" w:hAnsi="Calibri"/>
          <w:b/>
          <w:bCs/>
          <w:i/>
          <w:iCs/>
        </w:rPr>
        <w:t>Right People + Right Perspective = Right Path</w:t>
      </w:r>
    </w:p>
    <w:p w14:paraId="03F41008" w14:textId="77777777" w:rsidR="00EB2AE8" w:rsidRPr="00EB2AE8" w:rsidRDefault="00EB2AE8" w:rsidP="00EB2AE8">
      <w:pPr>
        <w:spacing w:line="276" w:lineRule="auto"/>
        <w:rPr>
          <w:rFonts w:ascii="Calibri" w:hAnsi="Calibri"/>
        </w:rPr>
      </w:pPr>
    </w:p>
    <w:p w14:paraId="4517C3DE" w14:textId="77777777" w:rsidR="00EB2AE8" w:rsidRPr="00EB2AE8" w:rsidRDefault="00EB2AE8" w:rsidP="00EB2AE8">
      <w:pPr>
        <w:spacing w:line="276" w:lineRule="auto"/>
        <w:rPr>
          <w:rFonts w:ascii="Calibri" w:hAnsi="Calibri"/>
        </w:rPr>
      </w:pPr>
      <w:r w:rsidRPr="00EB2AE8">
        <w:rPr>
          <w:rFonts w:ascii="Calibri" w:hAnsi="Calibri"/>
        </w:rPr>
        <w:t xml:space="preserve">You'll see where we're going today. </w:t>
      </w:r>
    </w:p>
    <w:p w14:paraId="3BC207FF" w14:textId="77777777" w:rsidR="00EB2AE8" w:rsidRPr="00EB2AE8" w:rsidRDefault="00EB2AE8" w:rsidP="00EB2AE8">
      <w:pPr>
        <w:spacing w:line="276" w:lineRule="auto"/>
        <w:rPr>
          <w:rFonts w:ascii="Calibri" w:hAnsi="Calibri"/>
        </w:rPr>
      </w:pPr>
    </w:p>
    <w:p w14:paraId="1DB98E24" w14:textId="77777777" w:rsidR="00EB2AE8" w:rsidRPr="00EB2AE8" w:rsidRDefault="00EB2AE8" w:rsidP="00EB2AE8">
      <w:pPr>
        <w:spacing w:line="276" w:lineRule="auto"/>
        <w:rPr>
          <w:rFonts w:ascii="Calibri" w:hAnsi="Calibri"/>
          <w:b/>
          <w:bCs/>
        </w:rPr>
      </w:pPr>
      <w:r w:rsidRPr="00EB2AE8">
        <w:rPr>
          <w:rFonts w:ascii="Calibri" w:hAnsi="Calibri"/>
          <w:b/>
          <w:bCs/>
        </w:rPr>
        <w:t>1. Who’s Your Crew? (Right People)</w:t>
      </w:r>
    </w:p>
    <w:p w14:paraId="728EC002" w14:textId="77777777" w:rsidR="00EB2AE8" w:rsidRPr="00EB2AE8" w:rsidRDefault="00EB2AE8" w:rsidP="00EB2AE8">
      <w:pPr>
        <w:spacing w:line="276" w:lineRule="auto"/>
        <w:rPr>
          <w:rFonts w:ascii="Calibri" w:hAnsi="Calibri"/>
        </w:rPr>
      </w:pPr>
    </w:p>
    <w:p w14:paraId="6969111F" w14:textId="77777777" w:rsidR="00EB2AE8" w:rsidRPr="00EB2AE8" w:rsidRDefault="00EB2AE8" w:rsidP="00EB2AE8">
      <w:pPr>
        <w:spacing w:line="276" w:lineRule="auto"/>
        <w:rPr>
          <w:rFonts w:ascii="Calibri" w:hAnsi="Calibri"/>
        </w:rPr>
      </w:pPr>
      <w:r w:rsidRPr="00EB2AE8">
        <w:rPr>
          <w:rFonts w:ascii="Calibri" w:hAnsi="Calibri"/>
        </w:rPr>
        <w:t xml:space="preserve">Who are the people who intimately speak in to your life?  If we want to be happy, we have to have the right folks around us. Who’s your crew? </w:t>
      </w:r>
    </w:p>
    <w:p w14:paraId="7EC2D0F6" w14:textId="77777777" w:rsidR="00EB2AE8" w:rsidRPr="00EB2AE8" w:rsidRDefault="00EB2AE8" w:rsidP="00EB2AE8">
      <w:pPr>
        <w:spacing w:line="276" w:lineRule="auto"/>
        <w:rPr>
          <w:rFonts w:ascii="Calibri" w:hAnsi="Calibri"/>
        </w:rPr>
      </w:pPr>
    </w:p>
    <w:p w14:paraId="12D7737E" w14:textId="2F2300D8" w:rsidR="00EB2AE8" w:rsidRPr="00EB2AE8" w:rsidRDefault="00EB2AE8" w:rsidP="00EB2AE8">
      <w:pPr>
        <w:spacing w:line="276" w:lineRule="auto"/>
        <w:rPr>
          <w:rFonts w:ascii="Calibri" w:hAnsi="Calibri"/>
        </w:rPr>
      </w:pPr>
      <w:r w:rsidRPr="00EB2AE8">
        <w:rPr>
          <w:rFonts w:ascii="Calibri" w:hAnsi="Calibri"/>
        </w:rPr>
        <w:t xml:space="preserve">“Blessed is the one who does not walk in step with the wicked or stand in the way that sinners </w:t>
      </w:r>
      <w:r w:rsidR="004B01E5">
        <w:rPr>
          <w:rFonts w:ascii="Calibri" w:hAnsi="Calibri"/>
        </w:rPr>
        <w:t xml:space="preserve">take </w:t>
      </w:r>
      <w:r w:rsidRPr="00EB2AE8">
        <w:rPr>
          <w:rFonts w:ascii="Calibri" w:hAnsi="Calibri"/>
        </w:rPr>
        <w:t>or sit in the company of mockers” (Psalm 1:1).</w:t>
      </w:r>
    </w:p>
    <w:p w14:paraId="6E7661A4" w14:textId="77777777" w:rsidR="00EB2AE8" w:rsidRPr="00EB2AE8" w:rsidRDefault="00EB2AE8" w:rsidP="00EB2AE8">
      <w:pPr>
        <w:spacing w:line="276" w:lineRule="auto"/>
        <w:rPr>
          <w:rFonts w:ascii="Calibri" w:hAnsi="Calibri"/>
        </w:rPr>
      </w:pPr>
    </w:p>
    <w:p w14:paraId="4E8CCB9C" w14:textId="77777777" w:rsidR="00EB2AE8" w:rsidRPr="00EB2AE8" w:rsidRDefault="00EB2AE8" w:rsidP="00EB2AE8">
      <w:pPr>
        <w:spacing w:line="276" w:lineRule="auto"/>
        <w:rPr>
          <w:rFonts w:ascii="Calibri" w:hAnsi="Calibri"/>
        </w:rPr>
      </w:pPr>
      <w:r w:rsidRPr="00EB2AE8">
        <w:rPr>
          <w:rFonts w:ascii="Calibri" w:hAnsi="Calibri"/>
        </w:rPr>
        <w:t xml:space="preserve">Psalm 1 starts off with what to not do. How many of you know this? In the Bible, there are things that we are to do and there are things that we are not to do. In Psalm 1:1, King David, the king of Israel, says, “If you want to be blessed, if you want to be happy, it begins by hanging with the right people. Don't hang with the wicked. Don't spend time with the sinners. Don’t be </w:t>
      </w:r>
      <w:proofErr w:type="spellStart"/>
      <w:r w:rsidRPr="00EB2AE8">
        <w:rPr>
          <w:rFonts w:ascii="Calibri" w:hAnsi="Calibri"/>
        </w:rPr>
        <w:t>chillin</w:t>
      </w:r>
      <w:proofErr w:type="spellEnd"/>
      <w:r w:rsidRPr="00EB2AE8">
        <w:rPr>
          <w:rFonts w:ascii="Calibri" w:hAnsi="Calibri"/>
        </w:rPr>
        <w:t xml:space="preserve">’ with all the people that are leading you on the path of destruction. Don't do that.” </w:t>
      </w:r>
    </w:p>
    <w:p w14:paraId="0A6C0368" w14:textId="77777777" w:rsidR="00EB2AE8" w:rsidRPr="00EB2AE8" w:rsidRDefault="00EB2AE8" w:rsidP="00EB2AE8">
      <w:pPr>
        <w:spacing w:line="276" w:lineRule="auto"/>
        <w:rPr>
          <w:rFonts w:ascii="Calibri" w:hAnsi="Calibri"/>
        </w:rPr>
      </w:pPr>
    </w:p>
    <w:p w14:paraId="6CCB5730" w14:textId="77777777" w:rsidR="00EB2AE8" w:rsidRPr="00EB2AE8" w:rsidRDefault="00EB2AE8" w:rsidP="00EB2AE8">
      <w:pPr>
        <w:spacing w:line="276" w:lineRule="auto"/>
        <w:rPr>
          <w:rFonts w:ascii="Calibri" w:hAnsi="Calibri"/>
        </w:rPr>
      </w:pPr>
      <w:r w:rsidRPr="00EB2AE8">
        <w:rPr>
          <w:rFonts w:ascii="Calibri" w:hAnsi="Calibri"/>
        </w:rPr>
        <w:t>I love this word “blessed,” though, because this word “blessed” in the Hebrew language is a plural verb. Blessed. Multitudes of blessings. Tons of blessings. Plethora of blessing. The person that gets with the right people will be greatly blessed.</w:t>
      </w:r>
    </w:p>
    <w:p w14:paraId="4FDCC54C" w14:textId="77777777" w:rsidR="00EB2AE8" w:rsidRPr="00EB2AE8" w:rsidRDefault="00EB2AE8" w:rsidP="00EB2AE8">
      <w:pPr>
        <w:spacing w:line="276" w:lineRule="auto"/>
        <w:rPr>
          <w:rFonts w:ascii="Calibri" w:hAnsi="Calibri"/>
        </w:rPr>
      </w:pPr>
    </w:p>
    <w:p w14:paraId="6389CDFF" w14:textId="152E7394" w:rsidR="00EB2AE8" w:rsidRPr="00EB2AE8" w:rsidRDefault="00EB2AE8" w:rsidP="00EB2AE8">
      <w:pPr>
        <w:spacing w:line="276" w:lineRule="auto"/>
        <w:rPr>
          <w:rFonts w:ascii="Calibri" w:hAnsi="Calibri"/>
        </w:rPr>
      </w:pPr>
      <w:r w:rsidRPr="00EB2AE8">
        <w:rPr>
          <w:rFonts w:ascii="Calibri" w:hAnsi="Calibri"/>
        </w:rPr>
        <w:t xml:space="preserve">Notice it doesn't say how much money you have, or how many accolades you've won, or how many degrees you've earned, or who you know. But blessed is the person who has the right counsel, has the right people in their life. </w:t>
      </w:r>
    </w:p>
    <w:p w14:paraId="38B0A43A" w14:textId="77777777" w:rsidR="00EB2AE8" w:rsidRPr="00EB2AE8" w:rsidRDefault="00EB2AE8" w:rsidP="00EB2AE8">
      <w:pPr>
        <w:spacing w:line="276" w:lineRule="auto"/>
        <w:rPr>
          <w:rFonts w:ascii="Calibri" w:hAnsi="Calibri"/>
        </w:rPr>
      </w:pPr>
    </w:p>
    <w:p w14:paraId="6B9910D2" w14:textId="3214A64B" w:rsidR="00EB2AE8" w:rsidRPr="00EB2AE8" w:rsidRDefault="00EB2AE8" w:rsidP="00EB2AE8">
      <w:pPr>
        <w:spacing w:line="276" w:lineRule="auto"/>
        <w:rPr>
          <w:rFonts w:ascii="Calibri" w:hAnsi="Calibri"/>
        </w:rPr>
      </w:pPr>
      <w:r w:rsidRPr="00EB2AE8">
        <w:rPr>
          <w:rFonts w:ascii="Calibri" w:hAnsi="Calibri"/>
        </w:rPr>
        <w:t xml:space="preserve">I used to think that being happy was natural. The older I get (maybe I get more cynical, I don't know), I think that being unhappy is natural. Being happy is something you have to work on. You have to focus on it. You have to be disciplined. Part of working on that is putting our lives around the right people. </w:t>
      </w:r>
    </w:p>
    <w:p w14:paraId="6A273AA1" w14:textId="77777777" w:rsidR="00EB2AE8" w:rsidRPr="00EB2AE8" w:rsidRDefault="00EB2AE8" w:rsidP="00EB2AE8">
      <w:pPr>
        <w:spacing w:line="276" w:lineRule="auto"/>
        <w:rPr>
          <w:rFonts w:ascii="Calibri" w:hAnsi="Calibri"/>
        </w:rPr>
      </w:pPr>
    </w:p>
    <w:p w14:paraId="7E011384" w14:textId="77777777" w:rsidR="00EB2AE8" w:rsidRPr="00EB2AE8" w:rsidRDefault="00EB2AE8" w:rsidP="00EB2AE8">
      <w:pPr>
        <w:spacing w:line="276" w:lineRule="auto"/>
        <w:rPr>
          <w:rFonts w:ascii="Calibri" w:hAnsi="Calibri"/>
        </w:rPr>
      </w:pPr>
      <w:r w:rsidRPr="00EB2AE8">
        <w:rPr>
          <w:rFonts w:ascii="Calibri" w:hAnsi="Calibri"/>
        </w:rPr>
        <w:t xml:space="preserve">Notice this progression here in Psalm 1:1. He starts off by saying, “Who does not walk in step with.” We're walking with the wicked or we're standing. Standing is a little more intimate than walking. Then he says, “Sit in the company of mockers.” In other words, when we walk, we start listening to the wrong crowd. When we stand, we stay for a while. When we sit, we get very comfortable with the wrong company, with the wrong people. </w:t>
      </w:r>
    </w:p>
    <w:p w14:paraId="0A56B7C7" w14:textId="77777777" w:rsidR="00EB2AE8" w:rsidRPr="00EB2AE8" w:rsidRDefault="00EB2AE8" w:rsidP="00EB2AE8">
      <w:pPr>
        <w:spacing w:line="276" w:lineRule="auto"/>
        <w:rPr>
          <w:rFonts w:ascii="Calibri" w:hAnsi="Calibri"/>
        </w:rPr>
      </w:pPr>
    </w:p>
    <w:p w14:paraId="3BD4F47B" w14:textId="77777777" w:rsidR="00EB2AE8" w:rsidRPr="00EB2AE8" w:rsidRDefault="00EB2AE8" w:rsidP="00EB2AE8">
      <w:pPr>
        <w:spacing w:line="276" w:lineRule="auto"/>
        <w:rPr>
          <w:rFonts w:ascii="Calibri" w:hAnsi="Calibri"/>
        </w:rPr>
      </w:pPr>
      <w:r w:rsidRPr="00EB2AE8">
        <w:rPr>
          <w:rFonts w:ascii="Calibri" w:hAnsi="Calibri"/>
        </w:rPr>
        <w:t xml:space="preserve">The New Testament echoes this. “Do not be misled: ‘Bad company corrupts good character’” (1 Corinthians 15:33). </w:t>
      </w:r>
    </w:p>
    <w:p w14:paraId="73B3EC72" w14:textId="77777777" w:rsidR="00EB2AE8" w:rsidRPr="00EB2AE8" w:rsidRDefault="00EB2AE8" w:rsidP="00EB2AE8">
      <w:pPr>
        <w:spacing w:line="276" w:lineRule="auto"/>
        <w:rPr>
          <w:rFonts w:ascii="Calibri" w:hAnsi="Calibri"/>
        </w:rPr>
      </w:pPr>
    </w:p>
    <w:p w14:paraId="5882C27B" w14:textId="5D3C678E" w:rsidR="00EB2AE8" w:rsidRDefault="00EB2AE8" w:rsidP="00EB2AE8">
      <w:pPr>
        <w:spacing w:line="276" w:lineRule="auto"/>
        <w:rPr>
          <w:rFonts w:ascii="Calibri" w:hAnsi="Calibri"/>
        </w:rPr>
      </w:pPr>
      <w:r w:rsidRPr="00EB2AE8">
        <w:rPr>
          <w:rFonts w:ascii="Calibri" w:hAnsi="Calibri"/>
        </w:rPr>
        <w:lastRenderedPageBreak/>
        <w:t xml:space="preserve">You could be a great person. You hang around with the wrong people, they can begin to pull you down. </w:t>
      </w:r>
    </w:p>
    <w:p w14:paraId="715DAA65" w14:textId="77777777" w:rsidR="00825CB3" w:rsidRPr="00EB2AE8" w:rsidRDefault="00825CB3" w:rsidP="00EB2AE8">
      <w:pPr>
        <w:spacing w:line="276" w:lineRule="auto"/>
        <w:rPr>
          <w:rFonts w:ascii="Calibri" w:hAnsi="Calibri"/>
        </w:rPr>
      </w:pPr>
    </w:p>
    <w:p w14:paraId="2B6BC645" w14:textId="77777777" w:rsidR="00EB2AE8" w:rsidRPr="00EB2AE8" w:rsidRDefault="00EB2AE8" w:rsidP="00EB2AE8">
      <w:pPr>
        <w:spacing w:line="276" w:lineRule="auto"/>
        <w:rPr>
          <w:rFonts w:ascii="Calibri" w:hAnsi="Calibri"/>
        </w:rPr>
      </w:pPr>
      <w:r w:rsidRPr="00EB2AE8">
        <w:rPr>
          <w:rFonts w:ascii="Calibri" w:hAnsi="Calibri"/>
        </w:rPr>
        <w:t xml:space="preserve">“Stay away from fools, or you won't learn a thing” (Proverbs 14:7). </w:t>
      </w:r>
    </w:p>
    <w:p w14:paraId="60A219E2" w14:textId="77777777" w:rsidR="00EB2AE8" w:rsidRPr="00EB2AE8" w:rsidRDefault="00EB2AE8" w:rsidP="00EB2AE8">
      <w:pPr>
        <w:spacing w:line="276" w:lineRule="auto"/>
        <w:rPr>
          <w:rFonts w:ascii="Calibri" w:hAnsi="Calibri"/>
        </w:rPr>
      </w:pPr>
    </w:p>
    <w:p w14:paraId="45C7E49E" w14:textId="680A633D" w:rsidR="00EB2AE8" w:rsidRPr="00EB2AE8" w:rsidRDefault="00EB2AE8" w:rsidP="00EB2AE8">
      <w:pPr>
        <w:spacing w:line="276" w:lineRule="auto"/>
        <w:rPr>
          <w:rFonts w:ascii="Calibri" w:hAnsi="Calibri"/>
        </w:rPr>
      </w:pPr>
      <w:r w:rsidRPr="00EB2AE8">
        <w:rPr>
          <w:rFonts w:ascii="Calibri" w:hAnsi="Calibri"/>
        </w:rPr>
        <w:t xml:space="preserve">There are two extremes. Some people don't listen to anybody and other people listen to everybody. Both are problematic. Who’s your counsel today? Who are the people that intimately influence the decisions of your life? Do you have people you listen to? Are you just doing your own thing? </w:t>
      </w:r>
      <w:r w:rsidR="00825CB3">
        <w:rPr>
          <w:rFonts w:ascii="Calibri" w:hAnsi="Calibri"/>
        </w:rPr>
        <w:t>“</w:t>
      </w:r>
      <w:r w:rsidRPr="00EB2AE8">
        <w:rPr>
          <w:rFonts w:ascii="Calibri" w:hAnsi="Calibri"/>
        </w:rPr>
        <w:t>I don't need anybody. I'm going off over</w:t>
      </w:r>
      <w:r w:rsidR="00825CB3">
        <w:rPr>
          <w:rFonts w:ascii="Calibri" w:hAnsi="Calibri"/>
        </w:rPr>
        <w:t xml:space="preserve"> here.” Do </w:t>
      </w:r>
      <w:r w:rsidRPr="00EB2AE8">
        <w:rPr>
          <w:rFonts w:ascii="Calibri" w:hAnsi="Calibri"/>
        </w:rPr>
        <w:t>you listen to everybody? One moment somebody is telling you God's word and another moment somebody's telling you something way over here. You're just like, “I don't know what to do.” We have to have the right counsel, the right people.</w:t>
      </w:r>
    </w:p>
    <w:p w14:paraId="209A625C" w14:textId="77777777" w:rsidR="00EB2AE8" w:rsidRPr="00EB2AE8" w:rsidRDefault="00EB2AE8" w:rsidP="00EB2AE8">
      <w:pPr>
        <w:spacing w:line="276" w:lineRule="auto"/>
        <w:rPr>
          <w:rFonts w:ascii="Calibri" w:hAnsi="Calibri"/>
        </w:rPr>
      </w:pPr>
    </w:p>
    <w:p w14:paraId="5DBC188B" w14:textId="77777777" w:rsidR="00EB2AE8" w:rsidRPr="00EB2AE8" w:rsidRDefault="00EB2AE8" w:rsidP="00EB2AE8">
      <w:pPr>
        <w:spacing w:line="276" w:lineRule="auto"/>
        <w:rPr>
          <w:rFonts w:ascii="Calibri" w:hAnsi="Calibri"/>
        </w:rPr>
      </w:pPr>
      <w:r w:rsidRPr="00EB2AE8">
        <w:rPr>
          <w:rFonts w:ascii="Calibri" w:hAnsi="Calibri"/>
        </w:rPr>
        <w:t xml:space="preserve">Should we be friends with everybody? Of course. We can be kind. We can be gracious. We love everybody. But there is something that is so different about letting certain people into those intimate decisions of our life. In other words, when we're making moral, ethical, or spiritual decisions, we need to be very selective about the people who have a seat at the table. Not everybody can do that. For some of us, that may mean that we have to rework some old friendships. It may mean that some old relationships may need to die. You may be the only Christ follower in your family. You love your family, but when they start giving advice, oh my goodness. You have to say, “I can't go there. I can't listen to that,” because I'm getting the wrong counsel. </w:t>
      </w:r>
    </w:p>
    <w:p w14:paraId="14068462" w14:textId="77777777" w:rsidR="00EB2AE8" w:rsidRPr="00EB2AE8" w:rsidRDefault="00EB2AE8" w:rsidP="00EB2AE8">
      <w:pPr>
        <w:spacing w:line="276" w:lineRule="auto"/>
        <w:rPr>
          <w:rFonts w:ascii="Calibri" w:hAnsi="Calibri"/>
        </w:rPr>
      </w:pPr>
    </w:p>
    <w:p w14:paraId="59116F0E" w14:textId="77777777" w:rsidR="00EB2AE8" w:rsidRPr="00EB2AE8" w:rsidRDefault="00EB2AE8" w:rsidP="00EB2AE8">
      <w:pPr>
        <w:spacing w:line="276" w:lineRule="auto"/>
        <w:rPr>
          <w:rFonts w:ascii="Calibri" w:hAnsi="Calibri"/>
        </w:rPr>
      </w:pPr>
      <w:r w:rsidRPr="00EB2AE8">
        <w:rPr>
          <w:rFonts w:ascii="Calibri" w:hAnsi="Calibri"/>
        </w:rPr>
        <w:t xml:space="preserve">I was talking to somebody the other day. They said, “Pastor, I need to quit sinning.” I asked, “What's going on?” He said, “I have this neighbor and we do this and that kind of stuff.” I was like, “Why are you friends with that guy?” He said, “Because he's my neighbor. He lives on my street.” I said, “I hope that you have a more sophisticated criteria to pick your friends than just the proximity with which a person lives.” </w:t>
      </w:r>
    </w:p>
    <w:p w14:paraId="0CDE428E" w14:textId="77777777" w:rsidR="00EB2AE8" w:rsidRPr="00EB2AE8" w:rsidRDefault="00EB2AE8" w:rsidP="00EB2AE8">
      <w:pPr>
        <w:spacing w:line="276" w:lineRule="auto"/>
        <w:rPr>
          <w:rFonts w:ascii="Calibri" w:hAnsi="Calibri"/>
        </w:rPr>
      </w:pPr>
    </w:p>
    <w:p w14:paraId="3FD64DDB" w14:textId="77777777" w:rsidR="00825CB3" w:rsidRDefault="00EB2AE8" w:rsidP="00EB2AE8">
      <w:pPr>
        <w:spacing w:line="276" w:lineRule="auto"/>
        <w:rPr>
          <w:rFonts w:ascii="Calibri" w:hAnsi="Calibri"/>
        </w:rPr>
      </w:pPr>
      <w:r w:rsidRPr="00EB2AE8">
        <w:rPr>
          <w:rFonts w:ascii="Calibri" w:hAnsi="Calibri"/>
        </w:rPr>
        <w:t xml:space="preserve">We should be selective. We need the people of God speaking into our lives, not just anybody and anybody. “We've been friends since high school.” </w:t>
      </w:r>
    </w:p>
    <w:p w14:paraId="0CC31CA0" w14:textId="77777777" w:rsidR="00825CB3" w:rsidRDefault="00825CB3" w:rsidP="00EB2AE8">
      <w:pPr>
        <w:spacing w:line="276" w:lineRule="auto"/>
        <w:rPr>
          <w:rFonts w:ascii="Calibri" w:hAnsi="Calibri"/>
        </w:rPr>
      </w:pPr>
    </w:p>
    <w:p w14:paraId="45AC0C97" w14:textId="1B75AEE4" w:rsidR="00EB2AE8" w:rsidRPr="00EB2AE8" w:rsidRDefault="00EB2AE8" w:rsidP="00EB2AE8">
      <w:pPr>
        <w:spacing w:line="276" w:lineRule="auto"/>
        <w:rPr>
          <w:rFonts w:ascii="Calibri" w:hAnsi="Calibri"/>
        </w:rPr>
      </w:pPr>
      <w:r w:rsidRPr="00EB2AE8">
        <w:rPr>
          <w:rFonts w:ascii="Calibri" w:hAnsi="Calibri"/>
        </w:rPr>
        <w:t xml:space="preserve">I see this all the time. Young adults come to Christ here at Edge Church and they want to hang with all their friends from high school and college. That's cool, except that the friends from high school and college are going this direction </w:t>
      </w:r>
      <w:r w:rsidRPr="00EB2AE8">
        <w:rPr>
          <w:rFonts w:ascii="Calibri" w:hAnsi="Calibri"/>
          <w:i/>
          <w:iCs/>
        </w:rPr>
        <w:t>[points to right]</w:t>
      </w:r>
      <w:r w:rsidRPr="00EB2AE8">
        <w:rPr>
          <w:rFonts w:ascii="Calibri" w:hAnsi="Calibri"/>
        </w:rPr>
        <w:t xml:space="preserve"> and now in Christ, you're going this direction </w:t>
      </w:r>
      <w:r w:rsidRPr="00EB2AE8">
        <w:rPr>
          <w:rFonts w:ascii="Calibri" w:hAnsi="Calibri"/>
          <w:i/>
          <w:iCs/>
        </w:rPr>
        <w:t>[points to left]</w:t>
      </w:r>
      <w:r w:rsidRPr="00EB2AE8">
        <w:rPr>
          <w:rFonts w:ascii="Calibri" w:hAnsi="Calibri"/>
        </w:rPr>
        <w:t xml:space="preserve">. They start to pull you this direction </w:t>
      </w:r>
      <w:r w:rsidRPr="00EB2AE8">
        <w:rPr>
          <w:rFonts w:ascii="Calibri" w:hAnsi="Calibri"/>
          <w:i/>
          <w:iCs/>
        </w:rPr>
        <w:t>[Pastor makes pulling motion towards right]</w:t>
      </w:r>
      <w:r w:rsidRPr="00EB2AE8">
        <w:rPr>
          <w:rFonts w:ascii="Calibri" w:hAnsi="Calibri"/>
        </w:rPr>
        <w:t xml:space="preserve">. We have to have a filter. </w:t>
      </w:r>
    </w:p>
    <w:p w14:paraId="746BCFE0" w14:textId="77777777" w:rsidR="00EB2AE8" w:rsidRPr="00EB2AE8" w:rsidRDefault="00EB2AE8" w:rsidP="00EB2AE8">
      <w:pPr>
        <w:spacing w:line="276" w:lineRule="auto"/>
        <w:rPr>
          <w:rFonts w:ascii="Calibri" w:hAnsi="Calibri"/>
        </w:rPr>
      </w:pPr>
    </w:p>
    <w:p w14:paraId="6712A81A" w14:textId="77777777" w:rsidR="00EB2AE8" w:rsidRPr="00EB2AE8" w:rsidRDefault="00EB2AE8" w:rsidP="00EB2AE8">
      <w:pPr>
        <w:spacing w:line="276" w:lineRule="auto"/>
        <w:rPr>
          <w:rFonts w:ascii="Calibri" w:hAnsi="Calibri"/>
        </w:rPr>
      </w:pPr>
      <w:r w:rsidRPr="00EB2AE8">
        <w:rPr>
          <w:rFonts w:ascii="Calibri" w:hAnsi="Calibri"/>
        </w:rPr>
        <w:t xml:space="preserve">If you want to be blessed of God, get the right people around you. When you find people who love Jesus Christ, people who love God's word, people who are active in the local church, do you know what happens? It begins to elevate your game. </w:t>
      </w:r>
    </w:p>
    <w:p w14:paraId="51C7E4A8" w14:textId="77777777" w:rsidR="00EB2AE8" w:rsidRPr="00EB2AE8" w:rsidRDefault="00EB2AE8" w:rsidP="00EB2AE8">
      <w:pPr>
        <w:spacing w:line="276" w:lineRule="auto"/>
        <w:rPr>
          <w:rFonts w:ascii="Calibri" w:hAnsi="Calibri"/>
        </w:rPr>
      </w:pPr>
    </w:p>
    <w:p w14:paraId="7C9BDA7E" w14:textId="77777777" w:rsidR="00EB2AE8" w:rsidRPr="00EB2AE8" w:rsidRDefault="00EB2AE8" w:rsidP="00EB2AE8">
      <w:pPr>
        <w:spacing w:line="276" w:lineRule="auto"/>
        <w:rPr>
          <w:rFonts w:ascii="Calibri" w:hAnsi="Calibri"/>
        </w:rPr>
      </w:pPr>
      <w:r w:rsidRPr="00EB2AE8">
        <w:rPr>
          <w:rFonts w:ascii="Calibri" w:hAnsi="Calibri"/>
        </w:rPr>
        <w:t xml:space="preserve">It's like in athletics, if you want to become a better player, do you go practice with the third graders or do you go practice with guys that are better than you? You're going to elevate your game when you play and you get on the court with people who are better than you are. </w:t>
      </w:r>
    </w:p>
    <w:p w14:paraId="021A0F56" w14:textId="77777777" w:rsidR="00EB2AE8" w:rsidRPr="00EB2AE8" w:rsidRDefault="00EB2AE8" w:rsidP="00EB2AE8">
      <w:pPr>
        <w:spacing w:line="276" w:lineRule="auto"/>
        <w:rPr>
          <w:rFonts w:ascii="Calibri" w:hAnsi="Calibri"/>
        </w:rPr>
      </w:pPr>
    </w:p>
    <w:p w14:paraId="3CCAF796" w14:textId="77777777" w:rsidR="00EB2AE8" w:rsidRPr="00EB2AE8" w:rsidRDefault="00EB2AE8" w:rsidP="00EB2AE8">
      <w:pPr>
        <w:spacing w:line="276" w:lineRule="auto"/>
        <w:rPr>
          <w:rFonts w:ascii="Calibri" w:hAnsi="Calibri"/>
        </w:rPr>
      </w:pPr>
      <w:r w:rsidRPr="00EB2AE8">
        <w:rPr>
          <w:rFonts w:ascii="Calibri" w:hAnsi="Calibri"/>
        </w:rPr>
        <w:t xml:space="preserve">I hope you have some people that you get around them, you're like, “I just want to love God. I want to love my wife. I want to serve other people. I just feel encouraged. I've been around so-and-so and my spirit is lifted.” Other people then begin to tear us down. </w:t>
      </w:r>
    </w:p>
    <w:p w14:paraId="518908D0" w14:textId="77777777" w:rsidR="00EB2AE8" w:rsidRPr="00EB2AE8" w:rsidRDefault="00EB2AE8" w:rsidP="00EB2AE8">
      <w:pPr>
        <w:spacing w:line="276" w:lineRule="auto"/>
        <w:rPr>
          <w:rFonts w:ascii="Calibri" w:hAnsi="Calibri"/>
        </w:rPr>
      </w:pPr>
    </w:p>
    <w:p w14:paraId="112403CF" w14:textId="77777777" w:rsidR="00EB2AE8" w:rsidRPr="00EB2AE8" w:rsidRDefault="00EB2AE8" w:rsidP="00EB2AE8">
      <w:pPr>
        <w:spacing w:line="276" w:lineRule="auto"/>
        <w:rPr>
          <w:rFonts w:ascii="Calibri" w:hAnsi="Calibri"/>
        </w:rPr>
      </w:pPr>
      <w:r w:rsidRPr="00EB2AE8">
        <w:rPr>
          <w:rFonts w:ascii="Calibri" w:hAnsi="Calibri"/>
        </w:rPr>
        <w:t xml:space="preserve">I think this is exactly what the psalmist is talking about, the godly and the ungodly. </w:t>
      </w:r>
    </w:p>
    <w:p w14:paraId="2DB2D36C" w14:textId="77777777" w:rsidR="00EB2AE8" w:rsidRPr="00EB2AE8" w:rsidRDefault="00EB2AE8" w:rsidP="00EB2AE8">
      <w:pPr>
        <w:spacing w:line="276" w:lineRule="auto"/>
        <w:rPr>
          <w:rFonts w:ascii="Calibri" w:hAnsi="Calibri"/>
        </w:rPr>
      </w:pPr>
    </w:p>
    <w:p w14:paraId="4065AB0E" w14:textId="77777777" w:rsidR="00EB2AE8" w:rsidRPr="00EB2AE8" w:rsidRDefault="00EB2AE8" w:rsidP="00EB2AE8">
      <w:pPr>
        <w:spacing w:line="276" w:lineRule="auto"/>
        <w:rPr>
          <w:rFonts w:ascii="Calibri" w:hAnsi="Calibri"/>
        </w:rPr>
      </w:pPr>
      <w:r w:rsidRPr="00EB2AE8">
        <w:rPr>
          <w:rFonts w:ascii="Calibri" w:hAnsi="Calibri"/>
        </w:rPr>
        <w:t xml:space="preserve">Several years ago, I wanted to hire an athletic trainer. I went over to the gym and they said, “Ryan, we have two guys that could train you. We have trainer A and trainer B.” The first guy was a guy that looked like he weighed about 140 pounds and looked like he had never been on the bench press before. I looked at him and thought, “I don't think I ever want to hire a personal trainer that I can beat up. If I can take you out, you shouldn't be my trainer.” They had another guy, I think his name was like Bubba or Fido or something like that. He was ripping out of his shirt, a big huge guy. I was like, “I want him to be my trainer!” </w:t>
      </w:r>
    </w:p>
    <w:p w14:paraId="1760033E" w14:textId="77777777" w:rsidR="00EB2AE8" w:rsidRPr="00EB2AE8" w:rsidRDefault="00EB2AE8" w:rsidP="00EB2AE8">
      <w:pPr>
        <w:spacing w:line="276" w:lineRule="auto"/>
        <w:rPr>
          <w:rFonts w:ascii="Calibri" w:hAnsi="Calibri"/>
        </w:rPr>
      </w:pPr>
    </w:p>
    <w:p w14:paraId="59691C1E" w14:textId="4A00E445" w:rsidR="00EB2AE8" w:rsidRPr="00EB2AE8" w:rsidRDefault="00EB2AE8" w:rsidP="00EB2AE8">
      <w:pPr>
        <w:spacing w:line="276" w:lineRule="auto"/>
        <w:rPr>
          <w:rFonts w:ascii="Calibri" w:hAnsi="Calibri"/>
        </w:rPr>
      </w:pPr>
      <w:r w:rsidRPr="00EB2AE8">
        <w:rPr>
          <w:rFonts w:ascii="Calibri" w:hAnsi="Calibri"/>
        </w:rPr>
        <w:t>When we’re thinking about our spiritual life, we need to get around people who have some spiritual muscle, some strength, some vitality, some fire in their bones. I don't want that guy. I want that guy. I don't want a skinny trainer. I want a musc</w:t>
      </w:r>
      <w:r w:rsidR="00825CB3">
        <w:rPr>
          <w:rFonts w:ascii="Calibri" w:hAnsi="Calibri"/>
        </w:rPr>
        <w:t>ular</w:t>
      </w:r>
      <w:r w:rsidRPr="00EB2AE8">
        <w:rPr>
          <w:rFonts w:ascii="Calibri" w:hAnsi="Calibri"/>
        </w:rPr>
        <w:t xml:space="preserve"> trainer. I want some Christian friends who have muscle, who have power, who have authority, who have faith, because that's going to get on me. That's what I want. That's what we need.</w:t>
      </w:r>
    </w:p>
    <w:p w14:paraId="30688663" w14:textId="77777777" w:rsidR="00EB2AE8" w:rsidRPr="00EB2AE8" w:rsidRDefault="00EB2AE8" w:rsidP="00EB2AE8">
      <w:pPr>
        <w:spacing w:line="276" w:lineRule="auto"/>
        <w:rPr>
          <w:rFonts w:ascii="Calibri" w:hAnsi="Calibri"/>
        </w:rPr>
      </w:pPr>
    </w:p>
    <w:p w14:paraId="26226D9C" w14:textId="77777777" w:rsidR="00825CB3" w:rsidRDefault="00EB2AE8" w:rsidP="00EB2AE8">
      <w:pPr>
        <w:spacing w:line="276" w:lineRule="auto"/>
        <w:rPr>
          <w:rFonts w:ascii="Calibri" w:hAnsi="Calibri"/>
        </w:rPr>
      </w:pPr>
      <w:r w:rsidRPr="00EB2AE8">
        <w:rPr>
          <w:rFonts w:ascii="Calibri" w:hAnsi="Calibri"/>
        </w:rPr>
        <w:t xml:space="preserve">I think it’s great to consult people who are not Christians about how to fix your car. You can have a non-Christian cable guy and you can have a non-Christian guy mow your yard and things like that. But when it comes to those intimate decisions in our life, we need people </w:t>
      </w:r>
      <w:r w:rsidR="00825CB3">
        <w:rPr>
          <w:rFonts w:ascii="Calibri" w:hAnsi="Calibri"/>
        </w:rPr>
        <w:t xml:space="preserve">who </w:t>
      </w:r>
      <w:r w:rsidRPr="00EB2AE8">
        <w:rPr>
          <w:rFonts w:ascii="Calibri" w:hAnsi="Calibri"/>
        </w:rPr>
        <w:t xml:space="preserve">are full of the word of God. </w:t>
      </w:r>
    </w:p>
    <w:p w14:paraId="00E599A3" w14:textId="77777777" w:rsidR="00825CB3" w:rsidRDefault="00825CB3" w:rsidP="00EB2AE8">
      <w:pPr>
        <w:spacing w:line="276" w:lineRule="auto"/>
        <w:rPr>
          <w:rFonts w:ascii="Calibri" w:hAnsi="Calibri"/>
        </w:rPr>
      </w:pPr>
    </w:p>
    <w:p w14:paraId="557631CE" w14:textId="527BCA35" w:rsidR="00825CB3" w:rsidRDefault="00EB2AE8" w:rsidP="00EB2AE8">
      <w:pPr>
        <w:spacing w:line="276" w:lineRule="auto"/>
        <w:rPr>
          <w:rFonts w:ascii="Calibri" w:hAnsi="Calibri"/>
        </w:rPr>
      </w:pPr>
      <w:r w:rsidRPr="00EB2AE8">
        <w:rPr>
          <w:rFonts w:ascii="Calibri" w:hAnsi="Calibri"/>
        </w:rPr>
        <w:t xml:space="preserve">I'm the least handy person in the universe. I have two screwdrivers in my toolbox. I have a flathead and a Phillips-head. Beyond that, I'm not much help. If you ever call me and say, “Pastor, can you come over and help me fix my car,” you are in bad trouble. If you ever see me </w:t>
      </w:r>
      <w:r w:rsidRPr="00EB2AE8">
        <w:rPr>
          <w:rFonts w:ascii="Calibri" w:hAnsi="Calibri"/>
        </w:rPr>
        <w:lastRenderedPageBreak/>
        <w:t xml:space="preserve">here at the church with a tool in my hand, you're like, “Armageddon is about to happen.” It's not good. I'm the worst person in that. If you want to talk about the Lord, or you want to talk about the Scripture, or you want to talk about theology, or you want to talk about the NFL, I can be a good friend. We can have some conversations about that. But there are some things I’ve got nothing to offer. </w:t>
      </w:r>
    </w:p>
    <w:p w14:paraId="61D20E4F" w14:textId="77777777" w:rsidR="00825CB3" w:rsidRDefault="00825CB3" w:rsidP="00EB2AE8">
      <w:pPr>
        <w:spacing w:line="276" w:lineRule="auto"/>
        <w:rPr>
          <w:rFonts w:ascii="Calibri" w:hAnsi="Calibri"/>
        </w:rPr>
      </w:pPr>
    </w:p>
    <w:p w14:paraId="7C415FC0" w14:textId="32618257" w:rsidR="00EB2AE8" w:rsidRPr="00EB2AE8" w:rsidRDefault="00EB2AE8" w:rsidP="00EB2AE8">
      <w:pPr>
        <w:spacing w:line="276" w:lineRule="auto"/>
        <w:rPr>
          <w:rFonts w:ascii="Calibri" w:hAnsi="Calibri"/>
        </w:rPr>
      </w:pPr>
      <w:r w:rsidRPr="00EB2AE8">
        <w:rPr>
          <w:rFonts w:ascii="Calibri" w:hAnsi="Calibri"/>
        </w:rPr>
        <w:t xml:space="preserve">In friendships, there are sometimes people that are on a path. The Bible calls them the wicked, the scornful, the mockers. They're on a path that is different from the path that you're wanting to go on. If you want to be blessed, you have to get the right counsel in your life. You can't hang with the wrong people. </w:t>
      </w:r>
    </w:p>
    <w:p w14:paraId="73033A1D" w14:textId="77777777" w:rsidR="00EB2AE8" w:rsidRPr="00EB2AE8" w:rsidRDefault="00EB2AE8" w:rsidP="00EB2AE8">
      <w:pPr>
        <w:spacing w:line="276" w:lineRule="auto"/>
        <w:rPr>
          <w:rFonts w:ascii="Calibri" w:hAnsi="Calibri"/>
        </w:rPr>
      </w:pPr>
    </w:p>
    <w:p w14:paraId="5DD963FE" w14:textId="77777777" w:rsidR="00EB2AE8" w:rsidRPr="00EB2AE8" w:rsidRDefault="00EB2AE8" w:rsidP="00EB2AE8">
      <w:pPr>
        <w:spacing w:line="276" w:lineRule="auto"/>
        <w:rPr>
          <w:rFonts w:ascii="Calibri" w:hAnsi="Calibri"/>
        </w:rPr>
      </w:pPr>
      <w:r w:rsidRPr="00EB2AE8">
        <w:rPr>
          <w:rFonts w:ascii="Calibri" w:hAnsi="Calibri"/>
        </w:rPr>
        <w:t xml:space="preserve">If we want to get to where we're really blessed, we have to have the right folks around us. Right people + right perspective = right path. </w:t>
      </w:r>
    </w:p>
    <w:p w14:paraId="77DDF20B" w14:textId="77777777" w:rsidR="00EB2AE8" w:rsidRPr="00EB2AE8" w:rsidRDefault="00EB2AE8" w:rsidP="00EB2AE8">
      <w:pPr>
        <w:spacing w:line="276" w:lineRule="auto"/>
        <w:rPr>
          <w:rFonts w:ascii="Calibri" w:hAnsi="Calibri"/>
        </w:rPr>
      </w:pPr>
    </w:p>
    <w:p w14:paraId="189B89FB" w14:textId="77777777" w:rsidR="00EB2AE8" w:rsidRPr="00EB2AE8" w:rsidRDefault="00EB2AE8" w:rsidP="00EB2AE8">
      <w:pPr>
        <w:spacing w:line="276" w:lineRule="auto"/>
        <w:rPr>
          <w:rFonts w:ascii="Calibri" w:hAnsi="Calibri"/>
          <w:b/>
          <w:bCs/>
        </w:rPr>
      </w:pPr>
      <w:r w:rsidRPr="00EB2AE8">
        <w:rPr>
          <w:rFonts w:ascii="Calibri" w:hAnsi="Calibri"/>
          <w:b/>
          <w:bCs/>
        </w:rPr>
        <w:t>2. Where’s Your Mind Set? (Right Perspective)</w:t>
      </w:r>
    </w:p>
    <w:p w14:paraId="220930EF" w14:textId="77777777" w:rsidR="00EB2AE8" w:rsidRPr="00EB2AE8" w:rsidRDefault="00EB2AE8" w:rsidP="00EB2AE8">
      <w:pPr>
        <w:spacing w:line="276" w:lineRule="auto"/>
        <w:rPr>
          <w:rFonts w:ascii="Calibri" w:hAnsi="Calibri"/>
        </w:rPr>
      </w:pPr>
    </w:p>
    <w:p w14:paraId="55A716FE" w14:textId="77777777" w:rsidR="00EB2AE8" w:rsidRPr="00EB2AE8" w:rsidRDefault="00EB2AE8" w:rsidP="00EB2AE8">
      <w:pPr>
        <w:spacing w:line="276" w:lineRule="auto"/>
        <w:rPr>
          <w:rFonts w:ascii="Calibri" w:hAnsi="Calibri"/>
        </w:rPr>
      </w:pPr>
      <w:r w:rsidRPr="00EB2AE8">
        <w:rPr>
          <w:rFonts w:ascii="Calibri" w:hAnsi="Calibri"/>
        </w:rPr>
        <w:t xml:space="preserve">“But whose delight is in the law of the Lord, and who meditates on his </w:t>
      </w:r>
      <w:proofErr w:type="gramStart"/>
      <w:r w:rsidRPr="00EB2AE8">
        <w:rPr>
          <w:rFonts w:ascii="Calibri" w:hAnsi="Calibri"/>
        </w:rPr>
        <w:t>law day</w:t>
      </w:r>
      <w:proofErr w:type="gramEnd"/>
      <w:r w:rsidRPr="00EB2AE8">
        <w:rPr>
          <w:rFonts w:ascii="Calibri" w:hAnsi="Calibri"/>
        </w:rPr>
        <w:t xml:space="preserve"> and night” (Psalm 1:2).</w:t>
      </w:r>
    </w:p>
    <w:p w14:paraId="0629E3C5" w14:textId="77777777" w:rsidR="00EB2AE8" w:rsidRPr="00EB2AE8" w:rsidRDefault="00EB2AE8" w:rsidP="00EB2AE8">
      <w:pPr>
        <w:spacing w:line="276" w:lineRule="auto"/>
        <w:rPr>
          <w:rFonts w:ascii="Calibri" w:hAnsi="Calibri"/>
        </w:rPr>
      </w:pPr>
    </w:p>
    <w:p w14:paraId="1013B9B6" w14:textId="77777777" w:rsidR="00EB2AE8" w:rsidRPr="00EB2AE8" w:rsidRDefault="00EB2AE8" w:rsidP="00EB2AE8">
      <w:pPr>
        <w:spacing w:line="276" w:lineRule="auto"/>
        <w:rPr>
          <w:rFonts w:ascii="Calibri" w:hAnsi="Calibri"/>
        </w:rPr>
      </w:pPr>
      <w:r w:rsidRPr="00EB2AE8">
        <w:rPr>
          <w:rFonts w:ascii="Calibri" w:hAnsi="Calibri"/>
        </w:rPr>
        <w:t xml:space="preserve">Again, we want to be prosperous. We want to be successful. We want to be happy. Number one, we have to get the right people. Number two, I have to get the right perspective, the right mindset. My mind is set on the word of God. He “delights in the law of God.” </w:t>
      </w:r>
    </w:p>
    <w:p w14:paraId="5FC836FC" w14:textId="77777777" w:rsidR="00EB2AE8" w:rsidRPr="00EB2AE8" w:rsidRDefault="00EB2AE8" w:rsidP="00EB2AE8">
      <w:pPr>
        <w:spacing w:line="276" w:lineRule="auto"/>
        <w:rPr>
          <w:rFonts w:ascii="Calibri" w:hAnsi="Calibri"/>
        </w:rPr>
      </w:pPr>
    </w:p>
    <w:p w14:paraId="1EF24069" w14:textId="77777777" w:rsidR="00EB2AE8" w:rsidRPr="00EB2AE8" w:rsidRDefault="00EB2AE8" w:rsidP="00EB2AE8">
      <w:pPr>
        <w:spacing w:line="276" w:lineRule="auto"/>
        <w:rPr>
          <w:rFonts w:ascii="Calibri" w:hAnsi="Calibri"/>
        </w:rPr>
      </w:pPr>
      <w:r w:rsidRPr="00EB2AE8">
        <w:rPr>
          <w:rFonts w:ascii="Calibri" w:hAnsi="Calibri"/>
        </w:rPr>
        <w:t xml:space="preserve">What is the law of God? The law of God is the word of God. When King David penned these words, he was talking about Genesis, Exodus, Leviticus, Numbers, and Deuteronomy, the first five books of the Bible. I'm telling you today, God has increased His law, His word many fold. We have 66 books of the Bible today. You have 66 flavors. King David had 5. Would you rather go to the ice cream store that has 5 flavors or the one across the street that has 66? We have 66 flavors of the word of God that we should delight in. </w:t>
      </w:r>
    </w:p>
    <w:p w14:paraId="4E9DADF9" w14:textId="77777777" w:rsidR="00EB2AE8" w:rsidRPr="00EB2AE8" w:rsidRDefault="00EB2AE8" w:rsidP="00EB2AE8">
      <w:pPr>
        <w:spacing w:line="276" w:lineRule="auto"/>
        <w:rPr>
          <w:rFonts w:ascii="Calibri" w:hAnsi="Calibri"/>
        </w:rPr>
      </w:pPr>
    </w:p>
    <w:p w14:paraId="1227FB48" w14:textId="1E3B7D68" w:rsidR="00EB2AE8" w:rsidRPr="00EB2AE8" w:rsidRDefault="00EB2AE8" w:rsidP="00EB2AE8">
      <w:pPr>
        <w:spacing w:line="276" w:lineRule="auto"/>
        <w:rPr>
          <w:rFonts w:ascii="Calibri" w:hAnsi="Calibri"/>
        </w:rPr>
      </w:pPr>
      <w:r w:rsidRPr="00EB2AE8">
        <w:rPr>
          <w:rFonts w:ascii="Calibri" w:hAnsi="Calibri"/>
        </w:rPr>
        <w:t xml:space="preserve">Notice he uses that word “delight.” </w:t>
      </w:r>
      <w:r w:rsidR="00D54517">
        <w:rPr>
          <w:rFonts w:ascii="Calibri" w:hAnsi="Calibri"/>
        </w:rPr>
        <w:t>A</w:t>
      </w:r>
      <w:r w:rsidRPr="00EB2AE8">
        <w:rPr>
          <w:rFonts w:ascii="Calibri" w:hAnsi="Calibri"/>
        </w:rPr>
        <w:t xml:space="preserve"> lot of people think that reading Scripture, coming to church, thinking about God's word, and whatever it may be is boring. It's like obligation, a duty. Like, “I'm going to feel bad if I don't,” or “I need to do this to be a good person. I'm under obligation.” For many people</w:t>
      </w:r>
      <w:r w:rsidR="00D54517">
        <w:rPr>
          <w:rFonts w:ascii="Calibri" w:hAnsi="Calibri"/>
        </w:rPr>
        <w:t xml:space="preserve">, </w:t>
      </w:r>
      <w:r w:rsidRPr="00EB2AE8">
        <w:rPr>
          <w:rFonts w:ascii="Calibri" w:hAnsi="Calibri"/>
        </w:rPr>
        <w:t xml:space="preserve">the word of God is kind of like eating vegetables. </w:t>
      </w:r>
    </w:p>
    <w:p w14:paraId="22DFBA1F" w14:textId="77777777" w:rsidR="00EB2AE8" w:rsidRPr="00EB2AE8" w:rsidRDefault="00EB2AE8" w:rsidP="00EB2AE8">
      <w:pPr>
        <w:spacing w:line="276" w:lineRule="auto"/>
        <w:rPr>
          <w:rFonts w:ascii="Calibri" w:hAnsi="Calibri"/>
        </w:rPr>
      </w:pPr>
    </w:p>
    <w:p w14:paraId="7BF3FD3E" w14:textId="4485DC23" w:rsidR="00EB2AE8" w:rsidRPr="00EB2AE8" w:rsidRDefault="00EB2AE8" w:rsidP="00EB2AE8">
      <w:pPr>
        <w:spacing w:line="276" w:lineRule="auto"/>
        <w:rPr>
          <w:rFonts w:ascii="Calibri" w:hAnsi="Calibri"/>
        </w:rPr>
      </w:pPr>
      <w:r w:rsidRPr="00EB2AE8">
        <w:rPr>
          <w:rFonts w:ascii="Calibri" w:hAnsi="Calibri"/>
        </w:rPr>
        <w:t xml:space="preserve">I told my wife the other day (we’ve been married 20 years), “Honey, you've been cooking asparagus 20 years. I have to tell you, I hate asparagus.” She was like, “I feel so bad. I cook it all </w:t>
      </w:r>
      <w:r w:rsidRPr="00EB2AE8">
        <w:rPr>
          <w:rFonts w:ascii="Calibri" w:hAnsi="Calibri"/>
        </w:rPr>
        <w:lastRenderedPageBreak/>
        <w:t xml:space="preserve">the time.” I said, “I never complain because I know it's good for me to eat. I am a little disappointed, just to be honest with you, but I do eat it because I know that asparagus is </w:t>
      </w:r>
      <w:r w:rsidR="008E582F">
        <w:rPr>
          <w:rFonts w:ascii="Calibri" w:hAnsi="Calibri"/>
        </w:rPr>
        <w:t>healthy</w:t>
      </w:r>
      <w:r w:rsidRPr="00EB2AE8">
        <w:rPr>
          <w:rFonts w:ascii="Calibri" w:hAnsi="Calibri"/>
        </w:rPr>
        <w:t xml:space="preserve">.” You know if it tastes bad, it's really good for you. The worst tasting medicine always makes you feel the best. If medicine tastes good, you need to be suspicious of what you're taking. </w:t>
      </w:r>
    </w:p>
    <w:p w14:paraId="5A472663" w14:textId="77777777" w:rsidR="00EB2AE8" w:rsidRPr="00EB2AE8" w:rsidRDefault="00EB2AE8" w:rsidP="00EB2AE8">
      <w:pPr>
        <w:spacing w:line="276" w:lineRule="auto"/>
        <w:rPr>
          <w:rFonts w:ascii="Calibri" w:hAnsi="Calibri"/>
        </w:rPr>
      </w:pPr>
    </w:p>
    <w:p w14:paraId="76988F56" w14:textId="41D943E7" w:rsidR="00EB2AE8" w:rsidRPr="00EB2AE8" w:rsidRDefault="00EB2AE8" w:rsidP="00EB2AE8">
      <w:pPr>
        <w:spacing w:line="276" w:lineRule="auto"/>
        <w:rPr>
          <w:rFonts w:ascii="Calibri" w:hAnsi="Calibri"/>
        </w:rPr>
      </w:pPr>
      <w:r w:rsidRPr="00EB2AE8">
        <w:rPr>
          <w:rFonts w:ascii="Calibri" w:hAnsi="Calibri"/>
        </w:rPr>
        <w:t>I think sometimes we look at the word of God like eating asparagus. I will consume it</w:t>
      </w:r>
      <w:r w:rsidR="008E582F">
        <w:rPr>
          <w:rFonts w:ascii="Calibri" w:hAnsi="Calibri"/>
        </w:rPr>
        <w:t xml:space="preserve"> because I </w:t>
      </w:r>
      <w:proofErr w:type="gramStart"/>
      <w:r w:rsidR="008E582F">
        <w:rPr>
          <w:rFonts w:ascii="Calibri" w:hAnsi="Calibri"/>
        </w:rPr>
        <w:t>have to</w:t>
      </w:r>
      <w:proofErr w:type="gramEnd"/>
      <w:r w:rsidR="008E582F">
        <w:rPr>
          <w:rFonts w:ascii="Calibri" w:hAnsi="Calibri"/>
        </w:rPr>
        <w:t xml:space="preserve"> not because I desire it</w:t>
      </w:r>
      <w:r w:rsidRPr="00EB2AE8">
        <w:rPr>
          <w:rFonts w:ascii="Calibri" w:hAnsi="Calibri"/>
        </w:rPr>
        <w:t xml:space="preserve">. The word of God is something that is to be enjoyed. It’s something that should bring pleasure to us. It's like going to your favorite restaurant and ordering the finest meal. It's like eating your favorite dessert. It's like seeing your favorite sports team be victorious. It brings pleasure to us. We get excited about the word of God. It's not a duty; it's a delight. It's not an obligation; it's an opportunity. It's an opportunity for God to speak to us, to strengthen us, to encourage us, and to bless us. </w:t>
      </w:r>
    </w:p>
    <w:p w14:paraId="55BFBB3F" w14:textId="77777777" w:rsidR="00EB2AE8" w:rsidRPr="00EB2AE8" w:rsidRDefault="00EB2AE8" w:rsidP="00EB2AE8">
      <w:pPr>
        <w:spacing w:line="276" w:lineRule="auto"/>
        <w:rPr>
          <w:rFonts w:ascii="Calibri" w:hAnsi="Calibri"/>
        </w:rPr>
      </w:pPr>
    </w:p>
    <w:p w14:paraId="377F3408" w14:textId="77777777" w:rsidR="00EB2AE8" w:rsidRPr="00EB2AE8" w:rsidRDefault="00EB2AE8" w:rsidP="00EB2AE8">
      <w:pPr>
        <w:spacing w:line="276" w:lineRule="auto"/>
        <w:rPr>
          <w:rFonts w:ascii="Calibri" w:hAnsi="Calibri"/>
        </w:rPr>
      </w:pPr>
      <w:r w:rsidRPr="00EB2AE8">
        <w:rPr>
          <w:rFonts w:ascii="Calibri" w:hAnsi="Calibri"/>
        </w:rPr>
        <w:t>If we want to be people who God blesses our lives, we want to be people truly happy, we need to quit being focused on all this other stuff. We need to find our delight in the word of God. Right there. Delight in it.</w:t>
      </w:r>
    </w:p>
    <w:p w14:paraId="25FBF013" w14:textId="77777777" w:rsidR="00EB2AE8" w:rsidRPr="00EB2AE8" w:rsidRDefault="00EB2AE8" w:rsidP="00EB2AE8">
      <w:pPr>
        <w:spacing w:line="276" w:lineRule="auto"/>
        <w:rPr>
          <w:rFonts w:ascii="Calibri" w:hAnsi="Calibri"/>
        </w:rPr>
      </w:pPr>
    </w:p>
    <w:p w14:paraId="4D35C239" w14:textId="77777777" w:rsidR="00EB2AE8" w:rsidRPr="00EB2AE8" w:rsidRDefault="00EB2AE8" w:rsidP="00EB2AE8">
      <w:pPr>
        <w:spacing w:line="276" w:lineRule="auto"/>
        <w:rPr>
          <w:rFonts w:ascii="Calibri" w:hAnsi="Calibri"/>
        </w:rPr>
      </w:pPr>
      <w:r w:rsidRPr="00EB2AE8">
        <w:rPr>
          <w:rFonts w:ascii="Calibri" w:hAnsi="Calibri"/>
        </w:rPr>
        <w:t xml:space="preserve">If I had 1,000 lives to live, I would still delight in the word of God, each and every one of them. It's that good. It’s so great. </w:t>
      </w:r>
    </w:p>
    <w:p w14:paraId="2268DCD3" w14:textId="77777777" w:rsidR="00EB2AE8" w:rsidRPr="00EB2AE8" w:rsidRDefault="00EB2AE8" w:rsidP="00EB2AE8">
      <w:pPr>
        <w:spacing w:line="276" w:lineRule="auto"/>
        <w:rPr>
          <w:rFonts w:ascii="Calibri" w:hAnsi="Calibri"/>
        </w:rPr>
      </w:pPr>
    </w:p>
    <w:p w14:paraId="2BEC5582" w14:textId="77777777" w:rsidR="00EB2AE8" w:rsidRPr="00EB2AE8" w:rsidRDefault="00EB2AE8" w:rsidP="00EB2AE8">
      <w:pPr>
        <w:spacing w:line="276" w:lineRule="auto"/>
        <w:rPr>
          <w:rFonts w:ascii="Calibri" w:hAnsi="Calibri"/>
        </w:rPr>
      </w:pPr>
      <w:r w:rsidRPr="00EB2AE8">
        <w:rPr>
          <w:rFonts w:ascii="Calibri" w:hAnsi="Calibri"/>
        </w:rPr>
        <w:t xml:space="preserve">Sometimes we delight in our own sin. But the Scripture tells us that sin is fun for a season. The word of God brings delight always, not for a season. Have you ever done something you knew was wrong and you were like, “Oh, it was great,” and then you felt terrible about it? You were so miserable that it canceled out all of the pleasure you had when you were doing it. The word of God is not like that. It just brings the light. It brings pleasure. It helps us to walk in the light. It helps us to walk in God's abundance and His power and His strength. </w:t>
      </w:r>
    </w:p>
    <w:p w14:paraId="24992150" w14:textId="77777777" w:rsidR="00EB2AE8" w:rsidRPr="00EB2AE8" w:rsidRDefault="00EB2AE8" w:rsidP="00EB2AE8">
      <w:pPr>
        <w:spacing w:line="276" w:lineRule="auto"/>
        <w:rPr>
          <w:rFonts w:ascii="Calibri" w:hAnsi="Calibri"/>
        </w:rPr>
      </w:pPr>
    </w:p>
    <w:p w14:paraId="219FBFAC" w14:textId="77777777" w:rsidR="00EB2AE8" w:rsidRPr="00EB2AE8" w:rsidRDefault="00EB2AE8" w:rsidP="00EB2AE8">
      <w:pPr>
        <w:spacing w:line="276" w:lineRule="auto"/>
        <w:rPr>
          <w:rFonts w:ascii="Calibri" w:hAnsi="Calibri"/>
        </w:rPr>
      </w:pPr>
      <w:r w:rsidRPr="00EB2AE8">
        <w:rPr>
          <w:rFonts w:ascii="Calibri" w:hAnsi="Calibri"/>
        </w:rPr>
        <w:t>I love this because it says, “whose delight</w:t>
      </w:r>
      <w:r w:rsidRPr="00EB2AE8">
        <w:rPr>
          <w:rFonts w:ascii="Calibri" w:hAnsi="Calibri"/>
          <w:i/>
          <w:iCs/>
        </w:rPr>
        <w:t xml:space="preserve"> is</w:t>
      </w:r>
      <w:r w:rsidRPr="00EB2AE8">
        <w:rPr>
          <w:rFonts w:ascii="Calibri" w:hAnsi="Calibri"/>
        </w:rPr>
        <w:t xml:space="preserve"> in the law of the Lord.” In other words, present tense. It continues to happen. Monday, Tuesday, Wednesday I'm delighting in the word of God. </w:t>
      </w:r>
    </w:p>
    <w:p w14:paraId="0888F983" w14:textId="77777777" w:rsidR="00EB2AE8" w:rsidRPr="00EB2AE8" w:rsidRDefault="00EB2AE8" w:rsidP="00EB2AE8">
      <w:pPr>
        <w:spacing w:line="276" w:lineRule="auto"/>
        <w:rPr>
          <w:rFonts w:ascii="Calibri" w:hAnsi="Calibri"/>
        </w:rPr>
      </w:pPr>
    </w:p>
    <w:p w14:paraId="09D8C9C5" w14:textId="77777777" w:rsidR="00EB2AE8" w:rsidRPr="00EB2AE8" w:rsidRDefault="00EB2AE8" w:rsidP="00EB2AE8">
      <w:pPr>
        <w:spacing w:line="276" w:lineRule="auto"/>
        <w:rPr>
          <w:rFonts w:ascii="Calibri" w:hAnsi="Calibri"/>
        </w:rPr>
      </w:pPr>
      <w:r w:rsidRPr="00EB2AE8">
        <w:rPr>
          <w:rFonts w:ascii="Calibri" w:hAnsi="Calibri"/>
        </w:rPr>
        <w:t xml:space="preserve">I want you to help me with these popular phrases. I want you to help me fill in the blanks. </w:t>
      </w:r>
    </w:p>
    <w:p w14:paraId="5CC1405D" w14:textId="77777777" w:rsidR="00EB2AE8" w:rsidRPr="00EB2AE8" w:rsidRDefault="00EB2AE8" w:rsidP="00EB2AE8">
      <w:pPr>
        <w:spacing w:line="276" w:lineRule="auto"/>
        <w:rPr>
          <w:rFonts w:ascii="Calibri" w:hAnsi="Calibri"/>
        </w:rPr>
      </w:pPr>
    </w:p>
    <w:p w14:paraId="7CCF19A8" w14:textId="77777777" w:rsidR="00EB2AE8" w:rsidRPr="00EB2AE8" w:rsidRDefault="00EB2AE8" w:rsidP="00EB2AE8">
      <w:pPr>
        <w:spacing w:line="276" w:lineRule="auto"/>
        <w:rPr>
          <w:rFonts w:ascii="Calibri" w:hAnsi="Calibri"/>
        </w:rPr>
      </w:pPr>
      <w:r w:rsidRPr="00EB2AE8">
        <w:rPr>
          <w:rFonts w:ascii="Calibri" w:hAnsi="Calibri"/>
        </w:rPr>
        <w:t xml:space="preserve">Jingle bells, Batman smells, [Robin laid an egg]. You are awesome. </w:t>
      </w:r>
    </w:p>
    <w:p w14:paraId="3018351F" w14:textId="77777777" w:rsidR="00EB2AE8" w:rsidRPr="00EB2AE8" w:rsidRDefault="00EB2AE8" w:rsidP="00EB2AE8">
      <w:pPr>
        <w:spacing w:line="276" w:lineRule="auto"/>
        <w:rPr>
          <w:rFonts w:ascii="Calibri" w:hAnsi="Calibri"/>
        </w:rPr>
      </w:pPr>
    </w:p>
    <w:p w14:paraId="2BBAC01A" w14:textId="6B46C2AA" w:rsidR="00EB2AE8" w:rsidRPr="00EB2AE8" w:rsidRDefault="00EB2AE8" w:rsidP="00EB2AE8">
      <w:pPr>
        <w:spacing w:line="276" w:lineRule="auto"/>
        <w:rPr>
          <w:rFonts w:ascii="Calibri" w:hAnsi="Calibri"/>
        </w:rPr>
      </w:pPr>
      <w:r w:rsidRPr="00EB2AE8">
        <w:rPr>
          <w:rFonts w:ascii="Calibri" w:hAnsi="Calibri"/>
        </w:rPr>
        <w:t xml:space="preserve">How about this? Hit Me Baby [one more time]. </w:t>
      </w:r>
    </w:p>
    <w:p w14:paraId="3668771E" w14:textId="77777777" w:rsidR="00EB2AE8" w:rsidRPr="00EB2AE8" w:rsidRDefault="00EB2AE8" w:rsidP="00EB2AE8">
      <w:pPr>
        <w:spacing w:line="276" w:lineRule="auto"/>
        <w:rPr>
          <w:rFonts w:ascii="Calibri" w:hAnsi="Calibri"/>
        </w:rPr>
      </w:pPr>
    </w:p>
    <w:p w14:paraId="60AE9349" w14:textId="77777777" w:rsidR="00EB2AE8" w:rsidRPr="00EB2AE8" w:rsidRDefault="00EB2AE8" w:rsidP="00EB2AE8">
      <w:pPr>
        <w:spacing w:line="276" w:lineRule="auto"/>
        <w:rPr>
          <w:rFonts w:ascii="Calibri" w:hAnsi="Calibri"/>
        </w:rPr>
      </w:pPr>
      <w:r w:rsidRPr="00EB2AE8">
        <w:rPr>
          <w:rFonts w:ascii="Calibri" w:hAnsi="Calibri"/>
        </w:rPr>
        <w:lastRenderedPageBreak/>
        <w:t xml:space="preserve">Hey, Mickey, you're so fine [you’re so fine you blow my mind, hey mickey]. </w:t>
      </w:r>
    </w:p>
    <w:p w14:paraId="24554C1C" w14:textId="77777777" w:rsidR="00EB2AE8" w:rsidRPr="00EB2AE8" w:rsidRDefault="00EB2AE8" w:rsidP="00EB2AE8">
      <w:pPr>
        <w:spacing w:line="276" w:lineRule="auto"/>
        <w:rPr>
          <w:rFonts w:ascii="Calibri" w:hAnsi="Calibri"/>
        </w:rPr>
      </w:pPr>
    </w:p>
    <w:p w14:paraId="775599EC" w14:textId="77777777" w:rsidR="00EB2AE8" w:rsidRPr="00EB2AE8" w:rsidRDefault="00EB2AE8" w:rsidP="00EB2AE8">
      <w:pPr>
        <w:spacing w:line="276" w:lineRule="auto"/>
        <w:rPr>
          <w:rFonts w:ascii="Calibri" w:hAnsi="Calibri"/>
        </w:rPr>
      </w:pPr>
      <w:r w:rsidRPr="00EB2AE8">
        <w:rPr>
          <w:rFonts w:ascii="Calibri" w:hAnsi="Calibri"/>
        </w:rPr>
        <w:t>Like a good neighbor [State Farm is there].</w:t>
      </w:r>
    </w:p>
    <w:p w14:paraId="29FEE514" w14:textId="77777777" w:rsidR="00EB2AE8" w:rsidRPr="00EB2AE8" w:rsidRDefault="00EB2AE8" w:rsidP="00EB2AE8">
      <w:pPr>
        <w:spacing w:line="276" w:lineRule="auto"/>
        <w:rPr>
          <w:rFonts w:ascii="Calibri" w:hAnsi="Calibri"/>
        </w:rPr>
      </w:pPr>
    </w:p>
    <w:p w14:paraId="32A6EAF0" w14:textId="77777777" w:rsidR="00EB2AE8" w:rsidRPr="00EB2AE8" w:rsidRDefault="00EB2AE8" w:rsidP="00EB2AE8">
      <w:pPr>
        <w:spacing w:line="276" w:lineRule="auto"/>
        <w:rPr>
          <w:rFonts w:ascii="Calibri" w:hAnsi="Calibri"/>
        </w:rPr>
      </w:pPr>
      <w:r w:rsidRPr="00EB2AE8">
        <w:rPr>
          <w:rFonts w:ascii="Calibri" w:hAnsi="Calibri"/>
        </w:rPr>
        <w:t>Where there's a will, there's a [way].</w:t>
      </w:r>
    </w:p>
    <w:p w14:paraId="488FB548" w14:textId="77777777" w:rsidR="00EB2AE8" w:rsidRPr="00EB2AE8" w:rsidRDefault="00EB2AE8" w:rsidP="00EB2AE8">
      <w:pPr>
        <w:spacing w:line="276" w:lineRule="auto"/>
        <w:rPr>
          <w:rFonts w:ascii="Calibri" w:hAnsi="Calibri"/>
        </w:rPr>
      </w:pPr>
    </w:p>
    <w:p w14:paraId="4C2A588F" w14:textId="77777777" w:rsidR="00EB2AE8" w:rsidRPr="00EB2AE8" w:rsidRDefault="00EB2AE8" w:rsidP="00EB2AE8">
      <w:pPr>
        <w:spacing w:line="276" w:lineRule="auto"/>
        <w:rPr>
          <w:rFonts w:ascii="Calibri" w:hAnsi="Calibri"/>
        </w:rPr>
      </w:pPr>
      <w:r w:rsidRPr="00EB2AE8">
        <w:rPr>
          <w:rFonts w:ascii="Calibri" w:hAnsi="Calibri"/>
        </w:rPr>
        <w:t xml:space="preserve">I can’t get no [satisfaction]. Somebody got real excited about that one. They're like, “Oh, I know that one!” </w:t>
      </w:r>
    </w:p>
    <w:p w14:paraId="0F9431C8" w14:textId="77777777" w:rsidR="00EB2AE8" w:rsidRPr="00EB2AE8" w:rsidRDefault="00EB2AE8" w:rsidP="00EB2AE8">
      <w:pPr>
        <w:spacing w:line="276" w:lineRule="auto"/>
        <w:rPr>
          <w:rFonts w:ascii="Calibri" w:hAnsi="Calibri"/>
        </w:rPr>
      </w:pPr>
    </w:p>
    <w:p w14:paraId="4346723D" w14:textId="77777777" w:rsidR="00EB2AE8" w:rsidRPr="00EB2AE8" w:rsidRDefault="00EB2AE8" w:rsidP="00EB2AE8">
      <w:pPr>
        <w:spacing w:line="276" w:lineRule="auto"/>
        <w:rPr>
          <w:rFonts w:ascii="Calibri" w:hAnsi="Calibri"/>
        </w:rPr>
      </w:pPr>
      <w:r w:rsidRPr="00EB2AE8">
        <w:rPr>
          <w:rFonts w:ascii="Calibri" w:hAnsi="Calibri"/>
        </w:rPr>
        <w:t xml:space="preserve">Absence makes the heart grow [fonder]. </w:t>
      </w:r>
    </w:p>
    <w:p w14:paraId="00996AED" w14:textId="77777777" w:rsidR="00EB2AE8" w:rsidRPr="00EB2AE8" w:rsidRDefault="00EB2AE8" w:rsidP="00EB2AE8">
      <w:pPr>
        <w:spacing w:line="276" w:lineRule="auto"/>
        <w:rPr>
          <w:rFonts w:ascii="Calibri" w:hAnsi="Calibri"/>
        </w:rPr>
      </w:pPr>
    </w:p>
    <w:p w14:paraId="18A7B4A1" w14:textId="0083C32B" w:rsidR="00EB2AE8" w:rsidRPr="00EB2AE8" w:rsidRDefault="00EB2AE8" w:rsidP="00EB2AE8">
      <w:pPr>
        <w:spacing w:line="276" w:lineRule="auto"/>
        <w:rPr>
          <w:rFonts w:ascii="Calibri" w:hAnsi="Calibri"/>
        </w:rPr>
      </w:pPr>
      <w:r w:rsidRPr="00EB2AE8">
        <w:rPr>
          <w:rFonts w:ascii="Calibri" w:hAnsi="Calibri"/>
        </w:rPr>
        <w:t xml:space="preserve">Plop, plop, fizz </w:t>
      </w:r>
      <w:proofErr w:type="spellStart"/>
      <w:r w:rsidRPr="00EB2AE8">
        <w:rPr>
          <w:rFonts w:ascii="Calibri" w:hAnsi="Calibri"/>
        </w:rPr>
        <w:t>fizz</w:t>
      </w:r>
      <w:proofErr w:type="spellEnd"/>
      <w:r w:rsidRPr="00EB2AE8">
        <w:rPr>
          <w:rFonts w:ascii="Calibri" w:hAnsi="Calibri"/>
        </w:rPr>
        <w:t xml:space="preserve"> [oh, what a relief it is]. It’s getting deep in here. </w:t>
      </w:r>
    </w:p>
    <w:p w14:paraId="74C9569C" w14:textId="77777777" w:rsidR="00EB2AE8" w:rsidRPr="00EB2AE8" w:rsidRDefault="00EB2AE8" w:rsidP="00EB2AE8">
      <w:pPr>
        <w:spacing w:line="276" w:lineRule="auto"/>
        <w:rPr>
          <w:rFonts w:ascii="Calibri" w:hAnsi="Calibri"/>
        </w:rPr>
      </w:pPr>
    </w:p>
    <w:p w14:paraId="6B0C8702" w14:textId="77777777" w:rsidR="00EB2AE8" w:rsidRPr="00EB2AE8" w:rsidRDefault="00EB2AE8" w:rsidP="00EB2AE8">
      <w:pPr>
        <w:spacing w:line="276" w:lineRule="auto"/>
        <w:rPr>
          <w:rFonts w:ascii="Calibri" w:hAnsi="Calibri"/>
        </w:rPr>
      </w:pPr>
      <w:r w:rsidRPr="00EB2AE8">
        <w:rPr>
          <w:rFonts w:ascii="Calibri" w:hAnsi="Calibri"/>
        </w:rPr>
        <w:t>Between a rock and a [hard place].</w:t>
      </w:r>
    </w:p>
    <w:p w14:paraId="5AA44259" w14:textId="77777777" w:rsidR="00EB2AE8" w:rsidRPr="00EB2AE8" w:rsidRDefault="00EB2AE8" w:rsidP="00EB2AE8">
      <w:pPr>
        <w:spacing w:line="276" w:lineRule="auto"/>
        <w:rPr>
          <w:rFonts w:ascii="Calibri" w:hAnsi="Calibri"/>
        </w:rPr>
      </w:pPr>
    </w:p>
    <w:p w14:paraId="6A923C74" w14:textId="77777777" w:rsidR="00EB2AE8" w:rsidRPr="00EB2AE8" w:rsidRDefault="00EB2AE8" w:rsidP="00EB2AE8">
      <w:pPr>
        <w:spacing w:line="276" w:lineRule="auto"/>
        <w:rPr>
          <w:rFonts w:ascii="Calibri" w:hAnsi="Calibri"/>
        </w:rPr>
      </w:pPr>
      <w:r w:rsidRPr="00EB2AE8">
        <w:rPr>
          <w:rFonts w:ascii="Calibri" w:hAnsi="Calibri"/>
        </w:rPr>
        <w:t xml:space="preserve">All good things [come to an end]. </w:t>
      </w:r>
    </w:p>
    <w:p w14:paraId="07260C1B" w14:textId="77777777" w:rsidR="00EB2AE8" w:rsidRPr="00EB2AE8" w:rsidRDefault="00EB2AE8" w:rsidP="00EB2AE8">
      <w:pPr>
        <w:spacing w:line="276" w:lineRule="auto"/>
        <w:rPr>
          <w:rFonts w:ascii="Calibri" w:hAnsi="Calibri"/>
        </w:rPr>
      </w:pPr>
    </w:p>
    <w:p w14:paraId="59AB12BE" w14:textId="77777777" w:rsidR="00EB2AE8" w:rsidRPr="00EB2AE8" w:rsidRDefault="00EB2AE8" w:rsidP="00EB2AE8">
      <w:pPr>
        <w:spacing w:line="276" w:lineRule="auto"/>
        <w:rPr>
          <w:rFonts w:ascii="Calibri" w:hAnsi="Calibri"/>
        </w:rPr>
      </w:pPr>
      <w:r w:rsidRPr="00EB2AE8">
        <w:rPr>
          <w:rFonts w:ascii="Calibri" w:hAnsi="Calibri"/>
        </w:rPr>
        <w:t xml:space="preserve">Don't cry over [spilt milk]. </w:t>
      </w:r>
    </w:p>
    <w:p w14:paraId="12FADFF0" w14:textId="77777777" w:rsidR="00EB2AE8" w:rsidRPr="00EB2AE8" w:rsidRDefault="00EB2AE8" w:rsidP="00EB2AE8">
      <w:pPr>
        <w:spacing w:line="276" w:lineRule="auto"/>
        <w:rPr>
          <w:rFonts w:ascii="Calibri" w:hAnsi="Calibri"/>
        </w:rPr>
      </w:pPr>
    </w:p>
    <w:p w14:paraId="3D6DB6A8" w14:textId="7BD8BE61" w:rsidR="00EB2AE8" w:rsidRPr="00EB2AE8" w:rsidRDefault="00EB2AE8" w:rsidP="00EB2AE8">
      <w:pPr>
        <w:spacing w:line="276" w:lineRule="auto"/>
        <w:rPr>
          <w:rFonts w:ascii="Calibri" w:hAnsi="Calibri"/>
        </w:rPr>
      </w:pPr>
      <w:r w:rsidRPr="00EB2AE8">
        <w:rPr>
          <w:rFonts w:ascii="Calibri" w:hAnsi="Calibri"/>
        </w:rPr>
        <w:t>Here's a Scripture. Your word I've hidden in my heart that… I think two of us knew that one.</w:t>
      </w:r>
    </w:p>
    <w:p w14:paraId="350514E9" w14:textId="77777777" w:rsidR="00EB2AE8" w:rsidRPr="00EB2AE8" w:rsidRDefault="00EB2AE8" w:rsidP="00EB2AE8">
      <w:pPr>
        <w:spacing w:line="276" w:lineRule="auto"/>
        <w:rPr>
          <w:rFonts w:ascii="Calibri" w:hAnsi="Calibri"/>
        </w:rPr>
      </w:pPr>
    </w:p>
    <w:p w14:paraId="1F000C3B" w14:textId="77777777" w:rsidR="00EB2AE8" w:rsidRPr="00EB2AE8" w:rsidRDefault="00EB2AE8" w:rsidP="00EB2AE8">
      <w:pPr>
        <w:spacing w:line="276" w:lineRule="auto"/>
        <w:rPr>
          <w:rFonts w:ascii="Calibri" w:hAnsi="Calibri"/>
        </w:rPr>
      </w:pPr>
      <w:r w:rsidRPr="00EB2AE8">
        <w:rPr>
          <w:rFonts w:ascii="Calibri" w:hAnsi="Calibri"/>
        </w:rPr>
        <w:t>Wouldn't it be awesome if we knew God's word as much as we know the lyrics of our favorite songs and our favorite commercials? Wouldn't that be amazing if the word of God just poured out of us? Somebody gave you a phrase and you're like, “I can finish that.”</w:t>
      </w:r>
    </w:p>
    <w:p w14:paraId="5FE20840" w14:textId="77777777" w:rsidR="00EB2AE8" w:rsidRPr="00EB2AE8" w:rsidRDefault="00EB2AE8" w:rsidP="00EB2AE8">
      <w:pPr>
        <w:spacing w:line="276" w:lineRule="auto"/>
        <w:rPr>
          <w:rFonts w:ascii="Calibri" w:hAnsi="Calibri"/>
        </w:rPr>
      </w:pPr>
    </w:p>
    <w:p w14:paraId="7D6370C3" w14:textId="77777777" w:rsidR="00EB2AE8" w:rsidRPr="00EB2AE8" w:rsidRDefault="00EB2AE8" w:rsidP="00EB2AE8">
      <w:pPr>
        <w:spacing w:line="276" w:lineRule="auto"/>
        <w:rPr>
          <w:rFonts w:ascii="Calibri" w:hAnsi="Calibri"/>
        </w:rPr>
      </w:pPr>
      <w:r w:rsidRPr="00EB2AE8">
        <w:rPr>
          <w:rFonts w:ascii="Calibri" w:hAnsi="Calibri"/>
        </w:rPr>
        <w:t xml:space="preserve">How do we know these phrases? Because we've heard them over and over. When I said, “Hit me baby one more time,” some of you started moving your hips. Some of you were about to do all of the dance motions from the Britney Spears video from 1998. You got excited. </w:t>
      </w:r>
    </w:p>
    <w:p w14:paraId="6AE9F028" w14:textId="77777777" w:rsidR="00EB2AE8" w:rsidRPr="00EB2AE8" w:rsidRDefault="00EB2AE8" w:rsidP="00EB2AE8">
      <w:pPr>
        <w:spacing w:line="276" w:lineRule="auto"/>
        <w:rPr>
          <w:rFonts w:ascii="Calibri" w:hAnsi="Calibri"/>
        </w:rPr>
      </w:pPr>
    </w:p>
    <w:p w14:paraId="2BAF3089" w14:textId="77777777" w:rsidR="00EB2AE8" w:rsidRPr="00EB2AE8" w:rsidRDefault="00EB2AE8" w:rsidP="00EB2AE8">
      <w:pPr>
        <w:spacing w:line="276" w:lineRule="auto"/>
        <w:rPr>
          <w:rFonts w:ascii="Calibri" w:hAnsi="Calibri"/>
        </w:rPr>
      </w:pPr>
      <w:r w:rsidRPr="00EB2AE8">
        <w:rPr>
          <w:rFonts w:ascii="Calibri" w:hAnsi="Calibri"/>
        </w:rPr>
        <w:t>Wouldn't it be amazing if we knew the word of God as much as we knew the lyrics to songs, and the words to commercials, and all the other things that we hear in our culture? That's what it means to delight in God's word.</w:t>
      </w:r>
    </w:p>
    <w:p w14:paraId="7AE5B0F0" w14:textId="77777777" w:rsidR="00EB2AE8" w:rsidRPr="00EB2AE8" w:rsidRDefault="00EB2AE8" w:rsidP="00EB2AE8">
      <w:pPr>
        <w:spacing w:line="276" w:lineRule="auto"/>
        <w:rPr>
          <w:rFonts w:ascii="Calibri" w:hAnsi="Calibri"/>
        </w:rPr>
      </w:pPr>
    </w:p>
    <w:p w14:paraId="58C1D7BB" w14:textId="77777777" w:rsidR="00EB2AE8" w:rsidRPr="00EB2AE8" w:rsidRDefault="00EB2AE8" w:rsidP="00EB2AE8">
      <w:pPr>
        <w:spacing w:line="276" w:lineRule="auto"/>
        <w:rPr>
          <w:rFonts w:ascii="Calibri" w:hAnsi="Calibri"/>
        </w:rPr>
      </w:pPr>
      <w:r w:rsidRPr="00EB2AE8">
        <w:rPr>
          <w:rFonts w:ascii="Calibri" w:hAnsi="Calibri"/>
        </w:rPr>
        <w:t xml:space="preserve">The person who’s really happy today.. I'm talking about real happy today (not fake happy, but really happy) delights in the word of God. It brings pleasure to us. </w:t>
      </w:r>
    </w:p>
    <w:p w14:paraId="1F7DF42E" w14:textId="77777777" w:rsidR="00EB2AE8" w:rsidRPr="00EB2AE8" w:rsidRDefault="00EB2AE8" w:rsidP="00EB2AE8">
      <w:pPr>
        <w:spacing w:line="276" w:lineRule="auto"/>
        <w:rPr>
          <w:rFonts w:ascii="Calibri" w:hAnsi="Calibri"/>
        </w:rPr>
      </w:pPr>
    </w:p>
    <w:p w14:paraId="3E0D5AFC" w14:textId="77777777" w:rsidR="00EB2AE8" w:rsidRPr="00EB2AE8" w:rsidRDefault="00EB2AE8" w:rsidP="00EB2AE8">
      <w:pPr>
        <w:spacing w:line="276" w:lineRule="auto"/>
        <w:rPr>
          <w:rFonts w:ascii="Calibri" w:hAnsi="Calibri"/>
        </w:rPr>
      </w:pPr>
      <w:r w:rsidRPr="00EB2AE8">
        <w:rPr>
          <w:rFonts w:ascii="Calibri" w:hAnsi="Calibri"/>
        </w:rPr>
        <w:lastRenderedPageBreak/>
        <w:t xml:space="preserve">I was never a studier. My whole life I was never a studier until I started growing in my Christian faith. I tell you, when I started walking with God, I became the biggest nerd ever. People were like, “What is wrong with him?” My friends were in college were like, “Hey, Ryan, let's go to the club tonight.” I was like, “No, I'm studying tonight. I'm in the word tonight. I can't do that.” “What's wrong with him?” I was delighting in the word of God. I couldn't get away from it. Nobody told me I had to. I wasn't under obligation. I just loved what God was doing in my life and what He was speaking to me, and how He was giving me strength, power, passion, and so many other things. I started hanging out at libraries and bookstores and all kinds of weird places. Strange activity going on. </w:t>
      </w:r>
    </w:p>
    <w:p w14:paraId="216839F5" w14:textId="77777777" w:rsidR="00EB2AE8" w:rsidRPr="00EB2AE8" w:rsidRDefault="00EB2AE8" w:rsidP="00EB2AE8">
      <w:pPr>
        <w:spacing w:line="276" w:lineRule="auto"/>
        <w:rPr>
          <w:rFonts w:ascii="Calibri" w:hAnsi="Calibri"/>
        </w:rPr>
      </w:pPr>
    </w:p>
    <w:p w14:paraId="1E25137F" w14:textId="77777777" w:rsidR="00D54517" w:rsidRDefault="00EB2AE8" w:rsidP="00EB2AE8">
      <w:pPr>
        <w:spacing w:line="276" w:lineRule="auto"/>
        <w:rPr>
          <w:rFonts w:ascii="Calibri" w:hAnsi="Calibri"/>
        </w:rPr>
      </w:pPr>
      <w:r w:rsidRPr="00EB2AE8">
        <w:rPr>
          <w:rFonts w:ascii="Calibri" w:hAnsi="Calibri"/>
        </w:rPr>
        <w:t>I was reading my devotional and reading Psalm 27:14. Every day I read a devotional by Charles Spurgeon</w:t>
      </w:r>
      <w:r w:rsidR="00D54517">
        <w:rPr>
          <w:rFonts w:ascii="Calibri" w:hAnsi="Calibri"/>
        </w:rPr>
        <w:t xml:space="preserve">. I </w:t>
      </w:r>
      <w:r w:rsidRPr="00EB2AE8">
        <w:rPr>
          <w:rFonts w:ascii="Calibri" w:hAnsi="Calibri"/>
        </w:rPr>
        <w:t>start the day off with that and often end the day with it because it's called</w:t>
      </w:r>
      <w:r w:rsidRPr="00EB2AE8">
        <w:rPr>
          <w:rFonts w:ascii="Calibri" w:hAnsi="Calibri"/>
          <w:i/>
          <w:iCs/>
        </w:rPr>
        <w:t xml:space="preserve"> Morning and Evening </w:t>
      </w:r>
      <w:r w:rsidRPr="00EB2AE8">
        <w:rPr>
          <w:rFonts w:ascii="Calibri" w:hAnsi="Calibri"/>
        </w:rPr>
        <w:t xml:space="preserve">like right here in Psalm 1. I was reading Psalm 27:14, which says, “Wait for the Lord.” In commenting on that, Spurgeon, a great preacher from a long time ago, said, “It's easier to do something and to do it quickly than it is to wait on God.” I was about to make a big decision this week. When I read that, I was like, “I have to pump the brakes.” </w:t>
      </w:r>
    </w:p>
    <w:p w14:paraId="62457611" w14:textId="77777777" w:rsidR="00D54517" w:rsidRDefault="00D54517" w:rsidP="00EB2AE8">
      <w:pPr>
        <w:spacing w:line="276" w:lineRule="auto"/>
        <w:rPr>
          <w:rFonts w:ascii="Calibri" w:hAnsi="Calibri"/>
        </w:rPr>
      </w:pPr>
    </w:p>
    <w:p w14:paraId="37EEEB65" w14:textId="77777777" w:rsidR="00D54517" w:rsidRDefault="00EB2AE8" w:rsidP="00EB2AE8">
      <w:pPr>
        <w:spacing w:line="276" w:lineRule="auto"/>
        <w:rPr>
          <w:rFonts w:ascii="Calibri" w:hAnsi="Calibri"/>
        </w:rPr>
      </w:pPr>
      <w:r w:rsidRPr="00EB2AE8">
        <w:rPr>
          <w:rFonts w:ascii="Calibri" w:hAnsi="Calibri"/>
        </w:rPr>
        <w:t xml:space="preserve">Is it not easier to just do something because you have a deadline and to force something than to wait and let God open up opportunities? Because sometimes we get a little impatient and we want to make something happen. </w:t>
      </w:r>
    </w:p>
    <w:p w14:paraId="3EE600C9" w14:textId="77777777" w:rsidR="00D54517" w:rsidRDefault="00D54517" w:rsidP="00EB2AE8">
      <w:pPr>
        <w:spacing w:line="276" w:lineRule="auto"/>
        <w:rPr>
          <w:rFonts w:ascii="Calibri" w:hAnsi="Calibri"/>
        </w:rPr>
      </w:pPr>
    </w:p>
    <w:p w14:paraId="36843FA0" w14:textId="63C95C47" w:rsidR="00EB2AE8" w:rsidRPr="00EB2AE8" w:rsidRDefault="00EB2AE8" w:rsidP="00EB2AE8">
      <w:pPr>
        <w:spacing w:line="276" w:lineRule="auto"/>
        <w:rPr>
          <w:rFonts w:ascii="Calibri" w:hAnsi="Calibri"/>
        </w:rPr>
      </w:pPr>
      <w:r w:rsidRPr="00EB2AE8">
        <w:rPr>
          <w:rFonts w:ascii="Calibri" w:hAnsi="Calibri"/>
        </w:rPr>
        <w:t>I was like, “Thank God for Psalm 27:14.” That was exactly what I needed to hear in that moment. I couldn't think of a better word for that particular day.</w:t>
      </w:r>
    </w:p>
    <w:p w14:paraId="0A89ABE1" w14:textId="77777777" w:rsidR="00EB2AE8" w:rsidRPr="00EB2AE8" w:rsidRDefault="00EB2AE8" w:rsidP="00EB2AE8">
      <w:pPr>
        <w:spacing w:line="276" w:lineRule="auto"/>
        <w:rPr>
          <w:rFonts w:ascii="Calibri" w:hAnsi="Calibri"/>
        </w:rPr>
      </w:pPr>
    </w:p>
    <w:p w14:paraId="5E93868A" w14:textId="3506AA3C" w:rsidR="00EB2AE8" w:rsidRPr="00EB2AE8" w:rsidRDefault="00EB2AE8" w:rsidP="00EB2AE8">
      <w:pPr>
        <w:spacing w:line="276" w:lineRule="auto"/>
        <w:rPr>
          <w:rFonts w:ascii="Calibri" w:hAnsi="Calibri"/>
        </w:rPr>
      </w:pPr>
      <w:r w:rsidRPr="00EB2AE8">
        <w:rPr>
          <w:rFonts w:ascii="Calibri" w:hAnsi="Calibri"/>
        </w:rPr>
        <w:t xml:space="preserve">That's why we delight in God's word. Because every day, God is going to give us something practical for our lives. Some people think if they read and study Scripture that it's going to be all ethereal and they won't understand. Actually, when you start to really read Scripture, you'll find that the Bible is the most user friendly, applicable book that has ever been written. If you're like, “I don't understand the Bible,” just start to read the Bible. When you start to read it, then you'll start to get an appetite for it. The Bible is an acquired taste. I don't think that the very first time you pick it up, you’re going to be like, “This completely makes sense. This is awesome.” But if you will meditate on it day and night, </w:t>
      </w:r>
      <w:r w:rsidR="005A42E0">
        <w:rPr>
          <w:rFonts w:ascii="Calibri" w:hAnsi="Calibri"/>
        </w:rPr>
        <w:t xml:space="preserve">night and day, </w:t>
      </w:r>
      <w:r w:rsidRPr="00EB2AE8">
        <w:rPr>
          <w:rFonts w:ascii="Calibri" w:hAnsi="Calibri"/>
        </w:rPr>
        <w:t xml:space="preserve">day after day, then God will do something awesome in your life. Blessed is the person who meditates on God's word day and night. </w:t>
      </w:r>
    </w:p>
    <w:p w14:paraId="5C9D57FD" w14:textId="77777777" w:rsidR="00EB2AE8" w:rsidRPr="00EB2AE8" w:rsidRDefault="00EB2AE8" w:rsidP="00EB2AE8">
      <w:pPr>
        <w:spacing w:line="276" w:lineRule="auto"/>
        <w:rPr>
          <w:rFonts w:ascii="Calibri" w:hAnsi="Calibri"/>
        </w:rPr>
      </w:pPr>
    </w:p>
    <w:p w14:paraId="145A44E6" w14:textId="77777777" w:rsidR="005A42E0" w:rsidRDefault="00EB2AE8" w:rsidP="00EB2AE8">
      <w:pPr>
        <w:spacing w:line="276" w:lineRule="auto"/>
        <w:rPr>
          <w:rFonts w:ascii="Calibri" w:hAnsi="Calibri"/>
        </w:rPr>
      </w:pPr>
      <w:r w:rsidRPr="00EB2AE8">
        <w:rPr>
          <w:rFonts w:ascii="Calibri" w:hAnsi="Calibri"/>
        </w:rPr>
        <w:t xml:space="preserve">People say sometimes, “I don't know how to meditate.” Christian meditation is not Eastern mysticism. Eastern mysticism is empty your mind. Christian meditation is fill your mind with the </w:t>
      </w:r>
      <w:r w:rsidRPr="00EB2AE8">
        <w:rPr>
          <w:rFonts w:ascii="Calibri" w:hAnsi="Calibri"/>
        </w:rPr>
        <w:lastRenderedPageBreak/>
        <w:t xml:space="preserve">word of God. Fill it up. I’m going to infuse my mind. I'm not trying to empty my mind. I need more of God's word in my mind so I can meditate on it. </w:t>
      </w:r>
    </w:p>
    <w:p w14:paraId="572481E3" w14:textId="77777777" w:rsidR="005A42E0" w:rsidRDefault="005A42E0" w:rsidP="00EB2AE8">
      <w:pPr>
        <w:spacing w:line="276" w:lineRule="auto"/>
        <w:rPr>
          <w:rFonts w:ascii="Calibri" w:hAnsi="Calibri"/>
        </w:rPr>
      </w:pPr>
    </w:p>
    <w:p w14:paraId="78FB0D84" w14:textId="2E97C558" w:rsidR="00EB2AE8" w:rsidRPr="00EB2AE8" w:rsidRDefault="00EB2AE8" w:rsidP="00EB2AE8">
      <w:pPr>
        <w:spacing w:line="276" w:lineRule="auto"/>
        <w:rPr>
          <w:rFonts w:ascii="Calibri" w:hAnsi="Calibri"/>
        </w:rPr>
      </w:pPr>
      <w:r w:rsidRPr="00EB2AE8">
        <w:rPr>
          <w:rFonts w:ascii="Calibri" w:hAnsi="Calibri"/>
        </w:rPr>
        <w:t xml:space="preserve">You may think, “Meditation, that sounds weird. Do I sit in the form of a pretzel and think about Scripture?” You meditate all the time, you just don't know it. When you don't have enough money to pay your bills and you're stressing out and you're like, “I could pull the money from there. I don't know what I'm going to do there. Can I pay it late? Can I call them?” that’s meditation. It's just negative meditation. We meditate all the time. When you're like, “I have to go to the office tomorrow and have a hard conversation with somebody and I'm going to tell them this and this, and I’m not going to say that, and then I’m going to tell them this. I’m going to explain that over there,” you’re meditating over and over. </w:t>
      </w:r>
    </w:p>
    <w:p w14:paraId="52427F82" w14:textId="77777777" w:rsidR="00EB2AE8" w:rsidRPr="00EB2AE8" w:rsidRDefault="00EB2AE8" w:rsidP="00EB2AE8">
      <w:pPr>
        <w:spacing w:line="276" w:lineRule="auto"/>
        <w:rPr>
          <w:rFonts w:ascii="Calibri" w:hAnsi="Calibri"/>
        </w:rPr>
      </w:pPr>
    </w:p>
    <w:p w14:paraId="5C22701F" w14:textId="0B91115B" w:rsidR="00EB2AE8" w:rsidRPr="00EB2AE8" w:rsidRDefault="00EB2AE8" w:rsidP="00EB2AE8">
      <w:pPr>
        <w:spacing w:line="276" w:lineRule="auto"/>
        <w:rPr>
          <w:rFonts w:ascii="Calibri" w:hAnsi="Calibri"/>
        </w:rPr>
      </w:pPr>
      <w:r w:rsidRPr="00EB2AE8">
        <w:rPr>
          <w:rFonts w:ascii="Calibri" w:hAnsi="Calibri"/>
        </w:rPr>
        <w:t>What the Scripture is saying is that we just should meditate on the word of God. When we're struggling with fear, I need to meditate on verses of Scripture like Joshua 1:8-9. “Be strong and courageous.” When I'm uncertain, I need to meditate on Scriptures about God's greatness and God's sovereignty. We need to find the word of God</w:t>
      </w:r>
      <w:r w:rsidR="005A42E0">
        <w:rPr>
          <w:rFonts w:ascii="Calibri" w:hAnsi="Calibri"/>
        </w:rPr>
        <w:t>. It’s</w:t>
      </w:r>
      <w:r w:rsidRPr="00EB2AE8">
        <w:rPr>
          <w:rFonts w:ascii="Calibri" w:hAnsi="Calibri"/>
        </w:rPr>
        <w:t xml:space="preserve"> the antidote for whatever is going on in our life. We get our mind focused on that.</w:t>
      </w:r>
    </w:p>
    <w:p w14:paraId="3034438F" w14:textId="77777777" w:rsidR="00EB2AE8" w:rsidRPr="00EB2AE8" w:rsidRDefault="00EB2AE8" w:rsidP="00EB2AE8">
      <w:pPr>
        <w:spacing w:line="276" w:lineRule="auto"/>
        <w:rPr>
          <w:rFonts w:ascii="Calibri" w:hAnsi="Calibri"/>
        </w:rPr>
      </w:pPr>
    </w:p>
    <w:p w14:paraId="601086CF" w14:textId="77777777" w:rsidR="00EB2AE8" w:rsidRPr="00EB2AE8" w:rsidRDefault="00EB2AE8" w:rsidP="00EB2AE8">
      <w:pPr>
        <w:spacing w:line="276" w:lineRule="auto"/>
        <w:rPr>
          <w:rFonts w:ascii="Calibri" w:hAnsi="Calibri"/>
        </w:rPr>
      </w:pPr>
      <w:r w:rsidRPr="00EB2AE8">
        <w:rPr>
          <w:rFonts w:ascii="Calibri" w:hAnsi="Calibri"/>
        </w:rPr>
        <w:t xml:space="preserve">Right people plus right perspective puts us on the right path. </w:t>
      </w:r>
    </w:p>
    <w:p w14:paraId="7510A670" w14:textId="77777777" w:rsidR="00EB2AE8" w:rsidRPr="00EB2AE8" w:rsidRDefault="00EB2AE8" w:rsidP="00EB2AE8">
      <w:pPr>
        <w:spacing w:line="276" w:lineRule="auto"/>
        <w:rPr>
          <w:rFonts w:ascii="Calibri" w:hAnsi="Calibri"/>
        </w:rPr>
      </w:pPr>
    </w:p>
    <w:p w14:paraId="1ACDFE77" w14:textId="176BDC6B" w:rsidR="00EB2AE8" w:rsidRPr="00EB2AE8" w:rsidRDefault="00EB2AE8" w:rsidP="00EB2AE8">
      <w:pPr>
        <w:spacing w:line="276" w:lineRule="auto"/>
        <w:rPr>
          <w:rFonts w:ascii="Calibri" w:hAnsi="Calibri"/>
        </w:rPr>
      </w:pPr>
      <w:r w:rsidRPr="00EB2AE8">
        <w:rPr>
          <w:rFonts w:ascii="Calibri" w:hAnsi="Calibri"/>
        </w:rPr>
        <w:t xml:space="preserve">This word “meditate” actually means in the Hebrew language “to talk to yourself.” Does anybody here have conversations with themselves? Okay, good. I'm glad I'm not the only one. </w:t>
      </w:r>
      <w:r w:rsidR="005A42E0">
        <w:rPr>
          <w:rFonts w:ascii="Calibri" w:hAnsi="Calibri"/>
        </w:rPr>
        <w:t>My</w:t>
      </w:r>
      <w:r w:rsidRPr="00EB2AE8">
        <w:rPr>
          <w:rFonts w:ascii="Calibri" w:hAnsi="Calibri"/>
        </w:rPr>
        <w:t xml:space="preserve"> wife thinks I'm crazy. Sometimes Gena will walk into the bedroom. She's like, “Who are you talking to?” I</w:t>
      </w:r>
      <w:r w:rsidR="005A42E0">
        <w:rPr>
          <w:rFonts w:ascii="Calibri" w:hAnsi="Calibri"/>
        </w:rPr>
        <w:t>’m</w:t>
      </w:r>
      <w:r w:rsidRPr="00EB2AE8">
        <w:rPr>
          <w:rFonts w:ascii="Calibri" w:hAnsi="Calibri"/>
        </w:rPr>
        <w:t xml:space="preserve"> like, “Oh, I was just having this amazing conversation with me, myself, and I. You won't believe all of the changes in the world that are coming. We just had this great talk.” </w:t>
      </w:r>
    </w:p>
    <w:p w14:paraId="6BA7E4BC" w14:textId="77777777" w:rsidR="00EB2AE8" w:rsidRPr="00EB2AE8" w:rsidRDefault="00EB2AE8" w:rsidP="00EB2AE8">
      <w:pPr>
        <w:spacing w:line="276" w:lineRule="auto"/>
        <w:rPr>
          <w:rFonts w:ascii="Calibri" w:hAnsi="Calibri"/>
        </w:rPr>
      </w:pPr>
    </w:p>
    <w:p w14:paraId="22FEE168" w14:textId="77777777" w:rsidR="00EB2AE8" w:rsidRPr="00EB2AE8" w:rsidRDefault="00EB2AE8" w:rsidP="00EB2AE8">
      <w:pPr>
        <w:spacing w:line="276" w:lineRule="auto"/>
        <w:rPr>
          <w:rFonts w:ascii="Calibri" w:hAnsi="Calibri"/>
        </w:rPr>
      </w:pPr>
      <w:r w:rsidRPr="00EB2AE8">
        <w:rPr>
          <w:rFonts w:ascii="Calibri" w:hAnsi="Calibri"/>
        </w:rPr>
        <w:t xml:space="preserve">When you meditate on the word of God, you talk to yourself because you're trying to figure out how you can apply the word in your life. If you're reading Psalm 27:14 that I mentioned a minute ago (“wait for the Lord”), you're like, “Wait for the Lord. What that means is that today I really have this deadline, but I can't make this decision. I really don't think that God is leading me here, I don't think God leading me there, so I'm going to do this and I'm going to wait. Then I'm going to call somebody and I'm going to ask them for some counsel. I'm going to pray about it. I’m going to do this.” You are meditating. Your mind is focused. You're trying to figure out how the Scripture is guiding and leading you. </w:t>
      </w:r>
    </w:p>
    <w:p w14:paraId="271A15D8" w14:textId="77777777" w:rsidR="00EB2AE8" w:rsidRPr="00EB2AE8" w:rsidRDefault="00EB2AE8" w:rsidP="00EB2AE8">
      <w:pPr>
        <w:spacing w:line="276" w:lineRule="auto"/>
        <w:rPr>
          <w:rFonts w:ascii="Calibri" w:hAnsi="Calibri"/>
        </w:rPr>
      </w:pPr>
    </w:p>
    <w:p w14:paraId="2EC4C8C0" w14:textId="77777777" w:rsidR="00EB2AE8" w:rsidRPr="00EB2AE8" w:rsidRDefault="00EB2AE8" w:rsidP="00EB2AE8">
      <w:pPr>
        <w:spacing w:line="276" w:lineRule="auto"/>
        <w:rPr>
          <w:rFonts w:ascii="Calibri" w:hAnsi="Calibri"/>
        </w:rPr>
      </w:pPr>
      <w:r w:rsidRPr="00EB2AE8">
        <w:rPr>
          <w:rFonts w:ascii="Calibri" w:hAnsi="Calibri"/>
        </w:rPr>
        <w:lastRenderedPageBreak/>
        <w:t xml:space="preserve">The person who does that, whose heart and mind is focused on God's word, is the person that will be blessed. The person will be really happy. Because then you will have the wisdom of God coming out of your life and out of your mouth. </w:t>
      </w:r>
    </w:p>
    <w:p w14:paraId="4E5639F4" w14:textId="77777777" w:rsidR="00EB2AE8" w:rsidRPr="00EB2AE8" w:rsidRDefault="00EB2AE8" w:rsidP="00EB2AE8">
      <w:pPr>
        <w:spacing w:line="276" w:lineRule="auto"/>
        <w:rPr>
          <w:rFonts w:ascii="Calibri" w:hAnsi="Calibri"/>
        </w:rPr>
      </w:pPr>
    </w:p>
    <w:p w14:paraId="5CFA1510" w14:textId="41B8B971" w:rsidR="00EB2AE8" w:rsidRPr="00EB2AE8" w:rsidRDefault="00EB2AE8" w:rsidP="00EB2AE8">
      <w:pPr>
        <w:spacing w:line="276" w:lineRule="auto"/>
        <w:rPr>
          <w:rFonts w:ascii="Calibri" w:hAnsi="Calibri"/>
        </w:rPr>
      </w:pPr>
      <w:r w:rsidRPr="00EB2AE8">
        <w:rPr>
          <w:rFonts w:ascii="Calibri" w:hAnsi="Calibri"/>
        </w:rPr>
        <w:t>Have you ever been around people before who can just quote Bible</w:t>
      </w:r>
      <w:r w:rsidR="005A42E0">
        <w:rPr>
          <w:rFonts w:ascii="Calibri" w:hAnsi="Calibri"/>
        </w:rPr>
        <w:t xml:space="preserve">? </w:t>
      </w:r>
      <w:r w:rsidRPr="00EB2AE8">
        <w:rPr>
          <w:rFonts w:ascii="Calibri" w:hAnsi="Calibri"/>
        </w:rPr>
        <w:t xml:space="preserve">Not arrogantly or not preachy, but just stuff comes up and </w:t>
      </w:r>
      <w:r w:rsidR="005A42E0">
        <w:rPr>
          <w:rFonts w:ascii="Calibri" w:hAnsi="Calibri"/>
        </w:rPr>
        <w:t>S</w:t>
      </w:r>
      <w:r w:rsidRPr="00EB2AE8">
        <w:rPr>
          <w:rFonts w:ascii="Calibri" w:hAnsi="Calibri"/>
        </w:rPr>
        <w:t>cripture pours out of their mouth. It's an awesome thing. Those are people that meditate on the word of God night and day, and day and night, as the psalmist says. We ruminate all over it.</w:t>
      </w:r>
    </w:p>
    <w:p w14:paraId="0106F556" w14:textId="77777777" w:rsidR="00EB2AE8" w:rsidRPr="00EB2AE8" w:rsidRDefault="00EB2AE8" w:rsidP="00EB2AE8">
      <w:pPr>
        <w:spacing w:line="276" w:lineRule="auto"/>
        <w:rPr>
          <w:rFonts w:ascii="Calibri" w:hAnsi="Calibri"/>
        </w:rPr>
      </w:pPr>
    </w:p>
    <w:p w14:paraId="02FE94A6" w14:textId="77777777" w:rsidR="00EB2AE8" w:rsidRPr="00EB2AE8" w:rsidRDefault="00EB2AE8" w:rsidP="00EB2AE8">
      <w:pPr>
        <w:spacing w:line="276" w:lineRule="auto"/>
        <w:rPr>
          <w:rFonts w:ascii="Calibri" w:hAnsi="Calibri"/>
        </w:rPr>
      </w:pPr>
      <w:r w:rsidRPr="00EB2AE8">
        <w:rPr>
          <w:rFonts w:ascii="Calibri" w:hAnsi="Calibri"/>
        </w:rPr>
        <w:t xml:space="preserve">Ruminate is a synonym for meditate. We know that when cows chew their cud, they ruminate. They chew, chew, chew. They have four stomachs. That’s why they're so big and fat. They have all these tummies. They will actually digest the grass and then they will burp it up and they'll chew it all over again. They'll do that until every ounce of nutrient is zapped from that grass. That sounds kind of disgusting. That sounds kind of nasty. That's why we don't have pet cows. </w:t>
      </w:r>
    </w:p>
    <w:p w14:paraId="7B9964D1" w14:textId="77777777" w:rsidR="00EB2AE8" w:rsidRPr="00EB2AE8" w:rsidRDefault="00EB2AE8" w:rsidP="00EB2AE8">
      <w:pPr>
        <w:spacing w:line="276" w:lineRule="auto"/>
        <w:rPr>
          <w:rFonts w:ascii="Calibri" w:hAnsi="Calibri"/>
        </w:rPr>
      </w:pPr>
    </w:p>
    <w:p w14:paraId="46BD9A53" w14:textId="77777777" w:rsidR="00EB2AE8" w:rsidRPr="00EB2AE8" w:rsidRDefault="00EB2AE8" w:rsidP="00EB2AE8">
      <w:pPr>
        <w:spacing w:line="276" w:lineRule="auto"/>
        <w:rPr>
          <w:rFonts w:ascii="Calibri" w:hAnsi="Calibri"/>
        </w:rPr>
      </w:pPr>
      <w:r w:rsidRPr="00EB2AE8">
        <w:rPr>
          <w:rFonts w:ascii="Calibri" w:hAnsi="Calibri"/>
        </w:rPr>
        <w:t xml:space="preserve">But to meditate or ruminate over the word of God is to suck everything out of it. When I meditate on the word of God, I'm trying to draw every ounce of freedom and wisdom and strength and insight. I'm trying to suck it out. I’m going to keep chewing on it. I'm going to keep chewing that cud. When I do so, I will prosper. </w:t>
      </w:r>
    </w:p>
    <w:p w14:paraId="72D63F23" w14:textId="77777777" w:rsidR="00EB2AE8" w:rsidRPr="00EB2AE8" w:rsidRDefault="00EB2AE8" w:rsidP="00EB2AE8">
      <w:pPr>
        <w:spacing w:line="276" w:lineRule="auto"/>
        <w:rPr>
          <w:rFonts w:ascii="Calibri" w:hAnsi="Calibri"/>
        </w:rPr>
      </w:pPr>
    </w:p>
    <w:p w14:paraId="20410B84" w14:textId="77777777" w:rsidR="00EB2AE8" w:rsidRPr="00EB2AE8" w:rsidRDefault="00EB2AE8" w:rsidP="00EB2AE8">
      <w:pPr>
        <w:spacing w:line="276" w:lineRule="auto"/>
        <w:rPr>
          <w:rFonts w:ascii="Calibri" w:hAnsi="Calibri"/>
        </w:rPr>
      </w:pPr>
      <w:r w:rsidRPr="00EB2AE8">
        <w:rPr>
          <w:rFonts w:ascii="Calibri" w:hAnsi="Calibri"/>
        </w:rPr>
        <w:t>Right people, right perspective puts us on the right path.</w:t>
      </w:r>
    </w:p>
    <w:p w14:paraId="7A638CB5" w14:textId="77777777" w:rsidR="00EB2AE8" w:rsidRPr="00EB2AE8" w:rsidRDefault="00EB2AE8" w:rsidP="00EB2AE8">
      <w:pPr>
        <w:spacing w:line="276" w:lineRule="auto"/>
        <w:rPr>
          <w:rFonts w:ascii="Calibri" w:hAnsi="Calibri"/>
        </w:rPr>
      </w:pPr>
    </w:p>
    <w:p w14:paraId="581A0013" w14:textId="77777777" w:rsidR="00EB2AE8" w:rsidRPr="00EB2AE8" w:rsidRDefault="00EB2AE8" w:rsidP="00EB2AE8">
      <w:pPr>
        <w:spacing w:line="276" w:lineRule="auto"/>
        <w:rPr>
          <w:rFonts w:ascii="Calibri" w:hAnsi="Calibri"/>
          <w:b/>
          <w:bCs/>
        </w:rPr>
      </w:pPr>
      <w:r w:rsidRPr="00EB2AE8">
        <w:rPr>
          <w:rFonts w:ascii="Calibri" w:hAnsi="Calibri"/>
          <w:b/>
          <w:bCs/>
        </w:rPr>
        <w:t>3. What’s The Outcome? (Right Path)</w:t>
      </w:r>
    </w:p>
    <w:p w14:paraId="7881D0B6" w14:textId="77777777" w:rsidR="00EB2AE8" w:rsidRPr="00EB2AE8" w:rsidRDefault="00EB2AE8" w:rsidP="00EB2AE8">
      <w:pPr>
        <w:spacing w:line="276" w:lineRule="auto"/>
        <w:rPr>
          <w:rFonts w:ascii="Calibri" w:hAnsi="Calibri"/>
        </w:rPr>
      </w:pPr>
    </w:p>
    <w:p w14:paraId="2730C0F7" w14:textId="77777777" w:rsidR="00EB2AE8" w:rsidRPr="00EB2AE8" w:rsidRDefault="00EB2AE8" w:rsidP="00EB2AE8">
      <w:pPr>
        <w:spacing w:line="276" w:lineRule="auto"/>
        <w:rPr>
          <w:rFonts w:ascii="Calibri" w:hAnsi="Calibri"/>
        </w:rPr>
      </w:pPr>
      <w:r w:rsidRPr="00EB2AE8">
        <w:rPr>
          <w:rFonts w:ascii="Calibri" w:hAnsi="Calibri"/>
        </w:rPr>
        <w:t>“That person is like a tree planted by streams of water, which yields its fruit in season and whose leaf does not wither whatever they do prospers” (Psalm 1:3).</w:t>
      </w:r>
    </w:p>
    <w:p w14:paraId="14679E79" w14:textId="77777777" w:rsidR="00EB2AE8" w:rsidRPr="00EB2AE8" w:rsidRDefault="00EB2AE8" w:rsidP="00EB2AE8">
      <w:pPr>
        <w:spacing w:line="276" w:lineRule="auto"/>
        <w:rPr>
          <w:rFonts w:ascii="Calibri" w:hAnsi="Calibri"/>
        </w:rPr>
      </w:pPr>
    </w:p>
    <w:p w14:paraId="66373A28" w14:textId="77777777" w:rsidR="00EB2AE8" w:rsidRPr="00EB2AE8" w:rsidRDefault="00EB2AE8" w:rsidP="00EB2AE8">
      <w:pPr>
        <w:spacing w:line="276" w:lineRule="auto"/>
        <w:rPr>
          <w:rFonts w:ascii="Calibri" w:hAnsi="Calibri"/>
        </w:rPr>
      </w:pPr>
      <w:r w:rsidRPr="00EB2AE8">
        <w:rPr>
          <w:rFonts w:ascii="Calibri" w:hAnsi="Calibri"/>
        </w:rPr>
        <w:t>Dang, that sounds good.</w:t>
      </w:r>
    </w:p>
    <w:p w14:paraId="6FBF0531" w14:textId="77777777" w:rsidR="00EB2AE8" w:rsidRPr="00EB2AE8" w:rsidRDefault="00EB2AE8" w:rsidP="00EB2AE8">
      <w:pPr>
        <w:spacing w:line="276" w:lineRule="auto"/>
        <w:rPr>
          <w:rFonts w:ascii="Calibri" w:hAnsi="Calibri"/>
        </w:rPr>
      </w:pPr>
    </w:p>
    <w:p w14:paraId="0E3721E3" w14:textId="644F655C" w:rsidR="00EB2AE8" w:rsidRPr="00EB2AE8" w:rsidRDefault="00EB2AE8" w:rsidP="00EB2AE8">
      <w:pPr>
        <w:spacing w:line="276" w:lineRule="auto"/>
        <w:rPr>
          <w:rFonts w:ascii="Calibri" w:hAnsi="Calibri"/>
        </w:rPr>
      </w:pPr>
      <w:r w:rsidRPr="00EB2AE8">
        <w:rPr>
          <w:rFonts w:ascii="Calibri" w:hAnsi="Calibri"/>
        </w:rPr>
        <w:t>“Not so the wicked! They are like chaff that the wind blows away. For the Lord watches over the way of the righteous, but the way of the wicked leads to destruction” (Psalm 1:4-6).</w:t>
      </w:r>
    </w:p>
    <w:p w14:paraId="741BC951" w14:textId="77777777" w:rsidR="00EB2AE8" w:rsidRPr="00EB2AE8" w:rsidRDefault="00EB2AE8" w:rsidP="00EB2AE8">
      <w:pPr>
        <w:spacing w:line="276" w:lineRule="auto"/>
        <w:rPr>
          <w:rFonts w:ascii="Calibri" w:hAnsi="Calibri"/>
        </w:rPr>
      </w:pPr>
    </w:p>
    <w:p w14:paraId="6907300B" w14:textId="77777777" w:rsidR="00EB2AE8" w:rsidRPr="00EB2AE8" w:rsidRDefault="00EB2AE8" w:rsidP="00EB2AE8">
      <w:pPr>
        <w:spacing w:line="276" w:lineRule="auto"/>
        <w:rPr>
          <w:rFonts w:ascii="Calibri" w:hAnsi="Calibri"/>
        </w:rPr>
      </w:pPr>
      <w:r w:rsidRPr="00EB2AE8">
        <w:rPr>
          <w:rFonts w:ascii="Calibri" w:hAnsi="Calibri"/>
        </w:rPr>
        <w:t>Again, we see two lifestyles. Church, we have to decide. Are we on a narrow path with God or are we on the wide path with the wicked? Two lives that are contrasted here.</w:t>
      </w:r>
    </w:p>
    <w:p w14:paraId="53CB0D81" w14:textId="77777777" w:rsidR="00EB2AE8" w:rsidRPr="00EB2AE8" w:rsidRDefault="00EB2AE8" w:rsidP="00EB2AE8">
      <w:pPr>
        <w:spacing w:line="276" w:lineRule="auto"/>
        <w:rPr>
          <w:rFonts w:ascii="Calibri" w:hAnsi="Calibri"/>
        </w:rPr>
      </w:pPr>
    </w:p>
    <w:p w14:paraId="2FD20334" w14:textId="70EE645A" w:rsidR="00EB2AE8" w:rsidRPr="00EB2AE8" w:rsidRDefault="00EB2AE8" w:rsidP="00EB2AE8">
      <w:pPr>
        <w:spacing w:line="276" w:lineRule="auto"/>
        <w:rPr>
          <w:rFonts w:ascii="Calibri" w:hAnsi="Calibri"/>
        </w:rPr>
      </w:pPr>
      <w:r w:rsidRPr="00EB2AE8">
        <w:rPr>
          <w:rFonts w:ascii="Calibri" w:hAnsi="Calibri"/>
        </w:rPr>
        <w:t>The person who is focused on the right meditations and the right counsel</w:t>
      </w:r>
      <w:r w:rsidR="005A42E0">
        <w:rPr>
          <w:rFonts w:ascii="Calibri" w:hAnsi="Calibri"/>
        </w:rPr>
        <w:t xml:space="preserve"> is</w:t>
      </w:r>
      <w:r w:rsidRPr="00EB2AE8">
        <w:rPr>
          <w:rFonts w:ascii="Calibri" w:hAnsi="Calibri"/>
        </w:rPr>
        <w:t xml:space="preserve"> like a tree planted by the rivers. Have you ever seen a tree on the edge of a creek bed? Have you seen all of the </w:t>
      </w:r>
      <w:r w:rsidRPr="00EB2AE8">
        <w:rPr>
          <w:rFonts w:ascii="Calibri" w:hAnsi="Calibri"/>
        </w:rPr>
        <w:lastRenderedPageBreak/>
        <w:t xml:space="preserve">integral root systems that are exposed? It is amazing. That's why when people cut down trees, they just cut it down and grind the stump and put dirt on top of it. Because a big tree you cannot pull the roots out of it. It's too massive. It's too integral. If you have a tree that's planted by a creek, lake, or some type of body of water, it's almost impossible to kill something like that. </w:t>
      </w:r>
    </w:p>
    <w:p w14:paraId="26D1A69A" w14:textId="77777777" w:rsidR="00EB2AE8" w:rsidRPr="00EB2AE8" w:rsidRDefault="00EB2AE8" w:rsidP="00EB2AE8">
      <w:pPr>
        <w:spacing w:line="276" w:lineRule="auto"/>
        <w:rPr>
          <w:rFonts w:ascii="Calibri" w:hAnsi="Calibri"/>
        </w:rPr>
      </w:pPr>
    </w:p>
    <w:p w14:paraId="53F12B13" w14:textId="77777777" w:rsidR="00EB2AE8" w:rsidRPr="00EB2AE8" w:rsidRDefault="00EB2AE8" w:rsidP="00EB2AE8">
      <w:pPr>
        <w:spacing w:line="276" w:lineRule="auto"/>
        <w:rPr>
          <w:rFonts w:ascii="Calibri" w:hAnsi="Calibri"/>
        </w:rPr>
      </w:pPr>
      <w:r w:rsidRPr="00EB2AE8">
        <w:rPr>
          <w:rFonts w:ascii="Calibri" w:hAnsi="Calibri"/>
        </w:rPr>
        <w:t xml:space="preserve">At our old house, we had a tree that just kept growing and growing. The neighbors thought I was shooting steroids into this tree. Just every year, the leaves were green and it was growing. It was unbelievable. Right before I moved from that house, one of the neighbors told me that there was an underground stream that ran right in front of our house. It made so much sense. That tree had tapped into the rivers of living water. That's why it was so vibrant. </w:t>
      </w:r>
    </w:p>
    <w:p w14:paraId="660E5C87" w14:textId="77777777" w:rsidR="00EB2AE8" w:rsidRPr="00EB2AE8" w:rsidRDefault="00EB2AE8" w:rsidP="00EB2AE8">
      <w:pPr>
        <w:spacing w:line="276" w:lineRule="auto"/>
        <w:rPr>
          <w:rFonts w:ascii="Calibri" w:hAnsi="Calibri"/>
        </w:rPr>
      </w:pPr>
    </w:p>
    <w:p w14:paraId="5000A512" w14:textId="77777777" w:rsidR="00EB2AE8" w:rsidRPr="00EB2AE8" w:rsidRDefault="00EB2AE8" w:rsidP="00EB2AE8">
      <w:pPr>
        <w:spacing w:line="276" w:lineRule="auto"/>
        <w:rPr>
          <w:rFonts w:ascii="Calibri" w:hAnsi="Calibri"/>
        </w:rPr>
      </w:pPr>
      <w:r w:rsidRPr="00EB2AE8">
        <w:rPr>
          <w:rFonts w:ascii="Calibri" w:hAnsi="Calibri"/>
        </w:rPr>
        <w:t xml:space="preserve">When we have the right people and the right perspective, then what happens? We get on the right path. We’re like that tree planted by the rivers of water. </w:t>
      </w:r>
    </w:p>
    <w:p w14:paraId="43C9914F" w14:textId="77777777" w:rsidR="00EB2AE8" w:rsidRPr="00EB2AE8" w:rsidRDefault="00EB2AE8" w:rsidP="00EB2AE8">
      <w:pPr>
        <w:spacing w:line="276" w:lineRule="auto"/>
        <w:rPr>
          <w:rFonts w:ascii="Calibri" w:hAnsi="Calibri"/>
        </w:rPr>
      </w:pPr>
    </w:p>
    <w:p w14:paraId="26D86183" w14:textId="4CC2383F" w:rsidR="00EB2AE8" w:rsidRPr="00EB2AE8" w:rsidRDefault="00EB2AE8" w:rsidP="00EB2AE8">
      <w:pPr>
        <w:spacing w:line="276" w:lineRule="auto"/>
        <w:rPr>
          <w:rFonts w:ascii="Calibri" w:hAnsi="Calibri"/>
        </w:rPr>
      </w:pPr>
      <w:r w:rsidRPr="00EB2AE8">
        <w:rPr>
          <w:rFonts w:ascii="Calibri" w:hAnsi="Calibri"/>
        </w:rPr>
        <w:t>Are you planted today? Are you planted in the word of God? Are the roots of your life tied in? Are they tied down? Are you a person that is just easily blown away? Notice the author didn't say like a stump</w:t>
      </w:r>
      <w:r w:rsidR="005A42E0">
        <w:rPr>
          <w:rFonts w:ascii="Calibri" w:hAnsi="Calibri"/>
        </w:rPr>
        <w:t xml:space="preserve">, </w:t>
      </w:r>
      <w:r w:rsidRPr="00EB2AE8">
        <w:rPr>
          <w:rFonts w:ascii="Calibri" w:hAnsi="Calibri"/>
        </w:rPr>
        <w:t>twig</w:t>
      </w:r>
      <w:r w:rsidR="005A42E0">
        <w:rPr>
          <w:rFonts w:ascii="Calibri" w:hAnsi="Calibri"/>
        </w:rPr>
        <w:t xml:space="preserve">, or a </w:t>
      </w:r>
      <w:r w:rsidRPr="00EB2AE8">
        <w:rPr>
          <w:rFonts w:ascii="Calibri" w:hAnsi="Calibri"/>
        </w:rPr>
        <w:t xml:space="preserve">branch. He said, “Like a tree planted by the rivers of water.” It’s big, bodacious, large, strong, energetic, vibrant. The person who meditates day and night will be planted. </w:t>
      </w:r>
    </w:p>
    <w:p w14:paraId="5621A1F3" w14:textId="77777777" w:rsidR="00EB2AE8" w:rsidRPr="00EB2AE8" w:rsidRDefault="00EB2AE8" w:rsidP="00EB2AE8">
      <w:pPr>
        <w:spacing w:line="276" w:lineRule="auto"/>
        <w:rPr>
          <w:rFonts w:ascii="Calibri" w:hAnsi="Calibri"/>
        </w:rPr>
      </w:pPr>
    </w:p>
    <w:p w14:paraId="634ECC6E" w14:textId="77777777" w:rsidR="00EB2AE8" w:rsidRPr="00EB2AE8" w:rsidRDefault="00EB2AE8" w:rsidP="00EB2AE8">
      <w:pPr>
        <w:spacing w:line="276" w:lineRule="auto"/>
        <w:rPr>
          <w:rFonts w:ascii="Calibri" w:hAnsi="Calibri"/>
        </w:rPr>
      </w:pPr>
      <w:r w:rsidRPr="00EB2AE8">
        <w:rPr>
          <w:rFonts w:ascii="Calibri" w:hAnsi="Calibri"/>
        </w:rPr>
        <w:t xml:space="preserve">Are you planted today? Are you planted in the word of God? Are you planted in the house of God? </w:t>
      </w:r>
    </w:p>
    <w:p w14:paraId="61057A0A" w14:textId="77777777" w:rsidR="00EB2AE8" w:rsidRPr="00EB2AE8" w:rsidRDefault="00EB2AE8" w:rsidP="00EB2AE8">
      <w:pPr>
        <w:spacing w:line="276" w:lineRule="auto"/>
        <w:rPr>
          <w:rFonts w:ascii="Calibri" w:hAnsi="Calibri"/>
        </w:rPr>
      </w:pPr>
    </w:p>
    <w:p w14:paraId="33DF620B" w14:textId="77777777" w:rsidR="005A42E0" w:rsidRDefault="00EB2AE8" w:rsidP="00EB2AE8">
      <w:pPr>
        <w:spacing w:line="276" w:lineRule="auto"/>
        <w:rPr>
          <w:rFonts w:ascii="Calibri" w:hAnsi="Calibri"/>
        </w:rPr>
      </w:pPr>
      <w:r w:rsidRPr="00EB2AE8">
        <w:rPr>
          <w:rFonts w:ascii="Calibri" w:hAnsi="Calibri"/>
        </w:rPr>
        <w:t xml:space="preserve">I have to tell you, there are so many people who change churches every single year. They never get planted in the house. They never put down roots. They just have one tiny, itty-bitty root and it kind of grows, and then they pull that up. </w:t>
      </w:r>
    </w:p>
    <w:p w14:paraId="5A0EB827" w14:textId="77777777" w:rsidR="005A42E0" w:rsidRDefault="005A42E0" w:rsidP="00EB2AE8">
      <w:pPr>
        <w:spacing w:line="276" w:lineRule="auto"/>
        <w:rPr>
          <w:rFonts w:ascii="Calibri" w:hAnsi="Calibri"/>
        </w:rPr>
      </w:pPr>
    </w:p>
    <w:p w14:paraId="2A27C8EC" w14:textId="3D612F26" w:rsidR="00EB2AE8" w:rsidRPr="00EB2AE8" w:rsidRDefault="00EB2AE8" w:rsidP="00EB2AE8">
      <w:pPr>
        <w:spacing w:line="276" w:lineRule="auto"/>
        <w:rPr>
          <w:rFonts w:ascii="Calibri" w:hAnsi="Calibri"/>
        </w:rPr>
      </w:pPr>
      <w:r w:rsidRPr="00EB2AE8">
        <w:rPr>
          <w:rFonts w:ascii="Calibri" w:hAnsi="Calibri"/>
        </w:rPr>
        <w:t>We have to be planted. We have to be planted in the house of God. We have to be planted in the word of God</w:t>
      </w:r>
      <w:r w:rsidR="005A42E0">
        <w:rPr>
          <w:rFonts w:ascii="Calibri" w:hAnsi="Calibri"/>
        </w:rPr>
        <w:t>.</w:t>
      </w:r>
      <w:r w:rsidRPr="00EB2AE8">
        <w:rPr>
          <w:rFonts w:ascii="Calibri" w:hAnsi="Calibri"/>
        </w:rPr>
        <w:t xml:space="preserve"> Because when we're planted, we will be strong. </w:t>
      </w:r>
    </w:p>
    <w:p w14:paraId="5353BFCE" w14:textId="77777777" w:rsidR="00EB2AE8" w:rsidRPr="00EB2AE8" w:rsidRDefault="00EB2AE8" w:rsidP="00EB2AE8">
      <w:pPr>
        <w:spacing w:line="276" w:lineRule="auto"/>
        <w:rPr>
          <w:rFonts w:ascii="Calibri" w:hAnsi="Calibri"/>
        </w:rPr>
      </w:pPr>
    </w:p>
    <w:p w14:paraId="4EF212E8" w14:textId="77777777" w:rsidR="00EB2AE8" w:rsidRPr="00EB2AE8" w:rsidRDefault="00EB2AE8" w:rsidP="00EB2AE8">
      <w:pPr>
        <w:spacing w:line="276" w:lineRule="auto"/>
        <w:rPr>
          <w:rFonts w:ascii="Calibri" w:hAnsi="Calibri"/>
        </w:rPr>
      </w:pPr>
      <w:r w:rsidRPr="00EB2AE8">
        <w:rPr>
          <w:rFonts w:ascii="Calibri" w:hAnsi="Calibri"/>
        </w:rPr>
        <w:t xml:space="preserve">You may be the only follower of Jesus in your office. You may be the only Christ follower in your family. You may be the only person who loves Christ in your school. But when you are planted, you cannot be stopped. You cannot be moved. “He shall be like a tree planted.” God, give us some people who are planted. </w:t>
      </w:r>
    </w:p>
    <w:p w14:paraId="37CC3CA7" w14:textId="77777777" w:rsidR="00EB2AE8" w:rsidRPr="00EB2AE8" w:rsidRDefault="00EB2AE8" w:rsidP="00EB2AE8">
      <w:pPr>
        <w:spacing w:line="276" w:lineRule="auto"/>
        <w:rPr>
          <w:rFonts w:ascii="Calibri" w:hAnsi="Calibri"/>
        </w:rPr>
      </w:pPr>
    </w:p>
    <w:p w14:paraId="313F9B80" w14:textId="77777777" w:rsidR="00EB2AE8" w:rsidRPr="00EB2AE8" w:rsidRDefault="00EB2AE8" w:rsidP="00EB2AE8">
      <w:pPr>
        <w:spacing w:line="276" w:lineRule="auto"/>
        <w:rPr>
          <w:rFonts w:ascii="Calibri" w:hAnsi="Calibri"/>
        </w:rPr>
      </w:pPr>
      <w:r w:rsidRPr="00EB2AE8">
        <w:rPr>
          <w:rFonts w:ascii="Calibri" w:hAnsi="Calibri"/>
        </w:rPr>
        <w:t xml:space="preserve">He says, “He will bring forth its fruit in its season” (Psalm 1:3). </w:t>
      </w:r>
    </w:p>
    <w:p w14:paraId="703D4641" w14:textId="77777777" w:rsidR="00EB2AE8" w:rsidRPr="00EB2AE8" w:rsidRDefault="00EB2AE8" w:rsidP="00EB2AE8">
      <w:pPr>
        <w:spacing w:line="276" w:lineRule="auto"/>
        <w:rPr>
          <w:rFonts w:ascii="Calibri" w:hAnsi="Calibri"/>
        </w:rPr>
      </w:pPr>
    </w:p>
    <w:p w14:paraId="79BD13C3" w14:textId="77777777" w:rsidR="00EB2AE8" w:rsidRPr="00EB2AE8" w:rsidRDefault="00EB2AE8" w:rsidP="00EB2AE8">
      <w:pPr>
        <w:spacing w:line="276" w:lineRule="auto"/>
        <w:rPr>
          <w:rFonts w:ascii="Calibri" w:hAnsi="Calibri"/>
        </w:rPr>
      </w:pPr>
      <w:r w:rsidRPr="00EB2AE8">
        <w:rPr>
          <w:rFonts w:ascii="Calibri" w:hAnsi="Calibri"/>
        </w:rPr>
        <w:t xml:space="preserve">The end result of right people and right perspective is fruitfulness. That's how you know you're planted, when your life brings about fruit. The tree will bring forth fruit in its season. In the proper season, you'll be fruitful. </w:t>
      </w:r>
    </w:p>
    <w:p w14:paraId="65AC0C42" w14:textId="77777777" w:rsidR="00EB2AE8" w:rsidRPr="00EB2AE8" w:rsidRDefault="00EB2AE8" w:rsidP="00EB2AE8">
      <w:pPr>
        <w:spacing w:line="276" w:lineRule="auto"/>
        <w:rPr>
          <w:rFonts w:ascii="Calibri" w:hAnsi="Calibri"/>
        </w:rPr>
      </w:pPr>
    </w:p>
    <w:p w14:paraId="145F39E3" w14:textId="77777777" w:rsidR="00EB2AE8" w:rsidRPr="00EB2AE8" w:rsidRDefault="00EB2AE8" w:rsidP="00EB2AE8">
      <w:pPr>
        <w:spacing w:line="276" w:lineRule="auto"/>
        <w:rPr>
          <w:rFonts w:ascii="Calibri" w:hAnsi="Calibri"/>
        </w:rPr>
      </w:pPr>
      <w:r w:rsidRPr="00EB2AE8">
        <w:rPr>
          <w:rFonts w:ascii="Calibri" w:hAnsi="Calibri"/>
        </w:rPr>
        <w:t>Now a vibrant tree is alive 12 months out of the year, but it only produces fruit during the growing season. But a healthy tree is still healthy in November, December, and January. It may not have all the branches and the leaves, but it's still kicking, it’s still cooking. In the proper season, it will bring forth fruit.</w:t>
      </w:r>
    </w:p>
    <w:p w14:paraId="243C8140" w14:textId="77777777" w:rsidR="00EB2AE8" w:rsidRPr="00EB2AE8" w:rsidRDefault="00EB2AE8" w:rsidP="00EB2AE8">
      <w:pPr>
        <w:spacing w:line="276" w:lineRule="auto"/>
        <w:rPr>
          <w:rFonts w:ascii="Calibri" w:hAnsi="Calibri"/>
        </w:rPr>
      </w:pPr>
    </w:p>
    <w:p w14:paraId="4037282D" w14:textId="77777777" w:rsidR="00EB2AE8" w:rsidRPr="00EB2AE8" w:rsidRDefault="00EB2AE8" w:rsidP="00EB2AE8">
      <w:pPr>
        <w:spacing w:line="276" w:lineRule="auto"/>
        <w:rPr>
          <w:rFonts w:ascii="Calibri" w:hAnsi="Calibri"/>
        </w:rPr>
      </w:pPr>
      <w:r w:rsidRPr="00EB2AE8">
        <w:rPr>
          <w:rFonts w:ascii="Calibri" w:hAnsi="Calibri"/>
        </w:rPr>
        <w:t xml:space="preserve">In our lives, fruitfulness is the indication of right people, right perspective, and right plan. If you want to really be happy, be a Christian who produces great fruit. What's the fruit we produce? The fruit of the Spirit – peace, joy, love, kindness, gentleness, self-control, a whole bunch of other stuff. When we are plugged in and we are meditating day and night on the word of God, then the fruit comes out of us. That’s how we get happy. “I have peace in my life” – fruit of the Spirit. “I have joy in my life” – fruit of the Spirit. “I have patience, even though I want to strangle them” – fruit of the Spirit in my life. When we meditate on the word of God, then fruit comes out. When we’re planted by the rivers of water, fruit. </w:t>
      </w:r>
    </w:p>
    <w:p w14:paraId="1F0D1B78" w14:textId="77777777" w:rsidR="00EB2AE8" w:rsidRPr="00EB2AE8" w:rsidRDefault="00EB2AE8" w:rsidP="00EB2AE8">
      <w:pPr>
        <w:spacing w:line="276" w:lineRule="auto"/>
        <w:rPr>
          <w:rFonts w:ascii="Calibri" w:hAnsi="Calibri"/>
        </w:rPr>
      </w:pPr>
    </w:p>
    <w:p w14:paraId="54E38B42" w14:textId="545AA4F0" w:rsidR="00EB2AE8" w:rsidRPr="00EB2AE8" w:rsidRDefault="00EB2AE8" w:rsidP="00EB2AE8">
      <w:pPr>
        <w:spacing w:line="276" w:lineRule="auto"/>
        <w:rPr>
          <w:rFonts w:ascii="Calibri" w:hAnsi="Calibri"/>
        </w:rPr>
      </w:pPr>
      <w:r w:rsidRPr="00EB2AE8">
        <w:rPr>
          <w:rFonts w:ascii="Calibri" w:hAnsi="Calibri"/>
        </w:rPr>
        <w:t xml:space="preserve">Unfortunately, Psalm 1:4-5 say that the ungodly person is not rooted. Notice the contrast here. There's the rooted and then there's the unrooted. </w:t>
      </w:r>
    </w:p>
    <w:p w14:paraId="38623373" w14:textId="77777777" w:rsidR="00EB2AE8" w:rsidRPr="00EB2AE8" w:rsidRDefault="00EB2AE8" w:rsidP="00EB2AE8">
      <w:pPr>
        <w:spacing w:line="276" w:lineRule="auto"/>
        <w:rPr>
          <w:rFonts w:ascii="Calibri" w:hAnsi="Calibri"/>
        </w:rPr>
      </w:pPr>
    </w:p>
    <w:p w14:paraId="2A5C9FC4" w14:textId="77777777" w:rsidR="00EB2AE8" w:rsidRPr="00EB2AE8" w:rsidRDefault="00EB2AE8" w:rsidP="00EB2AE8">
      <w:pPr>
        <w:spacing w:line="276" w:lineRule="auto"/>
        <w:rPr>
          <w:rFonts w:ascii="Calibri" w:hAnsi="Calibri"/>
        </w:rPr>
      </w:pPr>
      <w:r w:rsidRPr="00EB2AE8">
        <w:rPr>
          <w:rFonts w:ascii="Calibri" w:hAnsi="Calibri"/>
        </w:rPr>
        <w:t>“Not so the wicked! They are like the chaff that the wind blows away” (Psalm 1:4).</w:t>
      </w:r>
    </w:p>
    <w:p w14:paraId="3E69E5A4" w14:textId="77777777" w:rsidR="00EB2AE8" w:rsidRPr="00EB2AE8" w:rsidRDefault="00EB2AE8" w:rsidP="00EB2AE8">
      <w:pPr>
        <w:spacing w:line="276" w:lineRule="auto"/>
        <w:rPr>
          <w:rFonts w:ascii="Calibri" w:hAnsi="Calibri"/>
        </w:rPr>
      </w:pPr>
    </w:p>
    <w:p w14:paraId="7F9B8A55" w14:textId="77777777" w:rsidR="00EB2AE8" w:rsidRPr="00EB2AE8" w:rsidRDefault="00EB2AE8" w:rsidP="00EB2AE8">
      <w:pPr>
        <w:spacing w:line="276" w:lineRule="auto"/>
        <w:rPr>
          <w:rFonts w:ascii="Calibri" w:hAnsi="Calibri"/>
        </w:rPr>
      </w:pPr>
      <w:r w:rsidRPr="00EB2AE8">
        <w:rPr>
          <w:rFonts w:ascii="Calibri" w:hAnsi="Calibri"/>
        </w:rPr>
        <w:t xml:space="preserve">When you're not anchored, then you are easily blown over. That's why so many people who don't have the strength of God in their life go into a storm and they just crash and crater. Because they don't have Christ in their life. Their mind isn’t on the word of God. They don't have strength. I feel sorry for people like that. I want to help people like that. </w:t>
      </w:r>
    </w:p>
    <w:p w14:paraId="0D16E335" w14:textId="77777777" w:rsidR="00EB2AE8" w:rsidRPr="00EB2AE8" w:rsidRDefault="00EB2AE8" w:rsidP="00EB2AE8">
      <w:pPr>
        <w:spacing w:line="276" w:lineRule="auto"/>
        <w:rPr>
          <w:rFonts w:ascii="Calibri" w:hAnsi="Calibri"/>
        </w:rPr>
      </w:pPr>
    </w:p>
    <w:p w14:paraId="42171356" w14:textId="77777777" w:rsidR="00EB2AE8" w:rsidRPr="00EB2AE8" w:rsidRDefault="00EB2AE8" w:rsidP="00EB2AE8">
      <w:pPr>
        <w:spacing w:line="276" w:lineRule="auto"/>
        <w:rPr>
          <w:rFonts w:ascii="Calibri" w:hAnsi="Calibri"/>
        </w:rPr>
      </w:pPr>
      <w:r w:rsidRPr="00EB2AE8">
        <w:rPr>
          <w:rFonts w:ascii="Calibri" w:hAnsi="Calibri"/>
        </w:rPr>
        <w:t xml:space="preserve">Some of you are here today because maybe your heart hasn't been on the things of God. You’re seeing, “Things are caving in around me. I need the Lord. I need to get my heart, my mind, and my relationships focused another direction.” When you do that, you'll bring forth fruit. You can be in the greatest desert of your life and still bring about fruit. All hell can be breaking loose in your life and you can still have peace, joy, love, kindness, and goodness. You may have just gotten the worst news that you have ever received this week, yet the peace of God is in your life and your mind is on the things of God. </w:t>
      </w:r>
    </w:p>
    <w:p w14:paraId="0A4DB518" w14:textId="77777777" w:rsidR="00EB2AE8" w:rsidRPr="00EB2AE8" w:rsidRDefault="00EB2AE8" w:rsidP="00EB2AE8">
      <w:pPr>
        <w:spacing w:line="276" w:lineRule="auto"/>
        <w:rPr>
          <w:rFonts w:ascii="Calibri" w:hAnsi="Calibri"/>
        </w:rPr>
      </w:pPr>
    </w:p>
    <w:p w14:paraId="62290DF1" w14:textId="77777777" w:rsidR="00EB2AE8" w:rsidRPr="00EB2AE8" w:rsidRDefault="00EB2AE8" w:rsidP="00EB2AE8">
      <w:pPr>
        <w:spacing w:line="276" w:lineRule="auto"/>
        <w:rPr>
          <w:rFonts w:ascii="Calibri" w:hAnsi="Calibri"/>
        </w:rPr>
      </w:pPr>
      <w:r w:rsidRPr="00EB2AE8">
        <w:rPr>
          <w:rFonts w:ascii="Calibri" w:hAnsi="Calibri"/>
        </w:rPr>
        <w:lastRenderedPageBreak/>
        <w:t xml:space="preserve">We need to get happy. We need to get happy God's away. We need to quit trying to synthesize and to make up our own ideas and paths. That stuff doesn't work. </w:t>
      </w:r>
    </w:p>
    <w:p w14:paraId="5C08C78B" w14:textId="77777777" w:rsidR="00EB2AE8" w:rsidRPr="00EB2AE8" w:rsidRDefault="00EB2AE8" w:rsidP="00EB2AE8">
      <w:pPr>
        <w:spacing w:line="276" w:lineRule="auto"/>
        <w:rPr>
          <w:rFonts w:ascii="Calibri" w:hAnsi="Calibri"/>
        </w:rPr>
      </w:pPr>
    </w:p>
    <w:p w14:paraId="57DBF60A" w14:textId="77777777" w:rsidR="00EB2AE8" w:rsidRPr="00EB2AE8" w:rsidRDefault="00EB2AE8" w:rsidP="00EB2AE8">
      <w:pPr>
        <w:spacing w:line="276" w:lineRule="auto"/>
        <w:rPr>
          <w:rFonts w:ascii="Calibri" w:hAnsi="Calibri"/>
        </w:rPr>
      </w:pPr>
      <w:r w:rsidRPr="00EB2AE8">
        <w:rPr>
          <w:rFonts w:ascii="Calibri" w:hAnsi="Calibri"/>
        </w:rPr>
        <w:t xml:space="preserve">When we have the right people with the right perspective, we get on the right path and the right plan for God to bring His abundance into our lives. </w:t>
      </w:r>
    </w:p>
    <w:p w14:paraId="2C7AAF9B" w14:textId="77777777" w:rsidR="00EB2AE8" w:rsidRPr="00EB2AE8" w:rsidRDefault="00EB2AE8" w:rsidP="00EB2AE8">
      <w:pPr>
        <w:spacing w:line="276" w:lineRule="auto"/>
        <w:rPr>
          <w:rFonts w:ascii="Calibri" w:hAnsi="Calibri"/>
        </w:rPr>
      </w:pPr>
    </w:p>
    <w:p w14:paraId="238FD040" w14:textId="03E77022" w:rsidR="00D1463E" w:rsidRDefault="00EB2AE8" w:rsidP="00EB2AE8">
      <w:pPr>
        <w:spacing w:line="276" w:lineRule="auto"/>
        <w:rPr>
          <w:rFonts w:ascii="Calibri" w:hAnsi="Calibri"/>
        </w:rPr>
      </w:pPr>
      <w:r w:rsidRPr="00EB2AE8">
        <w:rPr>
          <w:rFonts w:ascii="Calibri" w:hAnsi="Calibri"/>
        </w:rPr>
        <w:t>“</w:t>
      </w:r>
      <w:r w:rsidR="005A42E0">
        <w:rPr>
          <w:rFonts w:ascii="Calibri" w:hAnsi="Calibri"/>
        </w:rPr>
        <w:t>Whatever they do prospers</w:t>
      </w:r>
      <w:r w:rsidRPr="00EB2AE8">
        <w:rPr>
          <w:rFonts w:ascii="Calibri" w:hAnsi="Calibri"/>
        </w:rPr>
        <w:t>”</w:t>
      </w:r>
      <w:r w:rsidR="00D1463E">
        <w:rPr>
          <w:rFonts w:ascii="Calibri" w:hAnsi="Calibri"/>
        </w:rPr>
        <w:t xml:space="preserve"> (Psalm 1:3).</w:t>
      </w:r>
      <w:r w:rsidRPr="00EB2AE8">
        <w:rPr>
          <w:rFonts w:ascii="Calibri" w:hAnsi="Calibri"/>
        </w:rPr>
        <w:t xml:space="preserve"> </w:t>
      </w:r>
    </w:p>
    <w:p w14:paraId="0EF926B9" w14:textId="77777777" w:rsidR="00D1463E" w:rsidRDefault="00D1463E" w:rsidP="00EB2AE8">
      <w:pPr>
        <w:spacing w:line="276" w:lineRule="auto"/>
        <w:rPr>
          <w:rFonts w:ascii="Calibri" w:hAnsi="Calibri"/>
        </w:rPr>
      </w:pPr>
    </w:p>
    <w:p w14:paraId="79AF9C34" w14:textId="761B5FFC" w:rsidR="00EB2AE8" w:rsidRPr="00EB2AE8" w:rsidRDefault="00EB2AE8" w:rsidP="00EB2AE8">
      <w:pPr>
        <w:spacing w:line="276" w:lineRule="auto"/>
        <w:rPr>
          <w:rFonts w:ascii="Calibri" w:hAnsi="Calibri"/>
        </w:rPr>
      </w:pPr>
      <w:r w:rsidRPr="00EB2AE8">
        <w:rPr>
          <w:rFonts w:ascii="Calibri" w:hAnsi="Calibri"/>
        </w:rPr>
        <w:t xml:space="preserve">In other words, </w:t>
      </w:r>
      <w:r w:rsidR="00D1463E">
        <w:rPr>
          <w:rFonts w:ascii="Calibri" w:hAnsi="Calibri"/>
        </w:rPr>
        <w:t>they</w:t>
      </w:r>
      <w:r w:rsidRPr="00EB2AE8">
        <w:rPr>
          <w:rFonts w:ascii="Calibri" w:hAnsi="Calibri"/>
        </w:rPr>
        <w:t xml:space="preserve"> will be successful. To prosper or to be successful means that you bear fruit no matter what. That's what it means. I'm just going to keep bearing fruit. </w:t>
      </w:r>
    </w:p>
    <w:p w14:paraId="6108815B" w14:textId="77777777" w:rsidR="00EB2AE8" w:rsidRPr="00EB2AE8" w:rsidRDefault="00EB2AE8" w:rsidP="00EB2AE8">
      <w:pPr>
        <w:spacing w:line="276" w:lineRule="auto"/>
        <w:rPr>
          <w:rFonts w:ascii="Calibri" w:hAnsi="Calibri"/>
        </w:rPr>
      </w:pPr>
    </w:p>
    <w:p w14:paraId="57105254" w14:textId="77777777" w:rsidR="00D1463E" w:rsidRDefault="00EB2AE8" w:rsidP="00EB2AE8">
      <w:pPr>
        <w:spacing w:line="276" w:lineRule="auto"/>
        <w:rPr>
          <w:rFonts w:ascii="Calibri" w:hAnsi="Calibri"/>
        </w:rPr>
      </w:pPr>
      <w:r w:rsidRPr="00EB2AE8">
        <w:rPr>
          <w:rFonts w:ascii="Calibri" w:hAnsi="Calibri"/>
        </w:rPr>
        <w:t xml:space="preserve">I don't know how discouraged you are. You put your mind on the things of God, you get your heart set on the things of God, and you're going to bear fruit. You can be fruitful. You didn't even think it was possible to be fruitful. But God is going to do something amazing in your life. It's going to be amazing. </w:t>
      </w:r>
    </w:p>
    <w:p w14:paraId="51919860" w14:textId="77777777" w:rsidR="00D1463E" w:rsidRDefault="00D1463E" w:rsidP="00EB2AE8">
      <w:pPr>
        <w:spacing w:line="276" w:lineRule="auto"/>
        <w:rPr>
          <w:rFonts w:ascii="Calibri" w:hAnsi="Calibri"/>
        </w:rPr>
      </w:pPr>
    </w:p>
    <w:p w14:paraId="1E5773AD" w14:textId="283342AC" w:rsidR="00EB2AE8" w:rsidRPr="00EB2AE8" w:rsidRDefault="00EB2AE8" w:rsidP="00EB2AE8">
      <w:pPr>
        <w:spacing w:line="276" w:lineRule="auto"/>
        <w:rPr>
          <w:rFonts w:ascii="Calibri" w:hAnsi="Calibri"/>
        </w:rPr>
      </w:pPr>
      <w:r w:rsidRPr="00EB2AE8">
        <w:rPr>
          <w:rFonts w:ascii="Calibri" w:hAnsi="Calibri"/>
        </w:rPr>
        <w:t>The ungodly person hits a dead end and doesn't know what to do. The godly person, the Bible says in Psalm 1:6, God is watching over you. Everybody else counted you out. Nobody else knew what to do. But God was watching out for you.</w:t>
      </w:r>
    </w:p>
    <w:p w14:paraId="1BFD71BE" w14:textId="77777777" w:rsidR="00EB2AE8" w:rsidRPr="00EB2AE8" w:rsidRDefault="00EB2AE8" w:rsidP="00EB2AE8">
      <w:pPr>
        <w:spacing w:line="276" w:lineRule="auto"/>
        <w:rPr>
          <w:rFonts w:ascii="Calibri" w:hAnsi="Calibri"/>
        </w:rPr>
      </w:pPr>
    </w:p>
    <w:p w14:paraId="65013AD9" w14:textId="77777777" w:rsidR="00EB2AE8" w:rsidRPr="00EB2AE8" w:rsidRDefault="00EB2AE8" w:rsidP="00EB2AE8">
      <w:pPr>
        <w:spacing w:line="276" w:lineRule="auto"/>
        <w:rPr>
          <w:rFonts w:ascii="Calibri" w:hAnsi="Calibri"/>
        </w:rPr>
      </w:pPr>
      <w:r w:rsidRPr="00EB2AE8">
        <w:rPr>
          <w:rFonts w:ascii="Calibri" w:hAnsi="Calibri"/>
        </w:rPr>
        <w:t xml:space="preserve"> Right people plus right perspective puts us on the right path so that we can experience God's abundance and His joy and His happiness. </w:t>
      </w:r>
    </w:p>
    <w:p w14:paraId="7B3B72D7" w14:textId="77777777" w:rsidR="00EB2AE8" w:rsidRPr="00EB2AE8" w:rsidRDefault="00EB2AE8" w:rsidP="00EB2AE8">
      <w:pPr>
        <w:spacing w:line="276" w:lineRule="auto"/>
        <w:rPr>
          <w:rFonts w:ascii="Calibri" w:hAnsi="Calibri"/>
        </w:rPr>
      </w:pPr>
    </w:p>
    <w:p w14:paraId="63FCFED3" w14:textId="6C028425" w:rsidR="00EB2AE8" w:rsidRPr="00EB2AE8" w:rsidRDefault="00EB2AE8" w:rsidP="00EB2AE8">
      <w:pPr>
        <w:spacing w:line="276" w:lineRule="auto"/>
        <w:rPr>
          <w:rFonts w:ascii="Calibri" w:hAnsi="Calibri"/>
          <w:sz w:val="28"/>
          <w:szCs w:val="28"/>
        </w:rPr>
      </w:pPr>
      <w:r w:rsidRPr="00EB2AE8">
        <w:rPr>
          <w:rFonts w:ascii="Calibri" w:hAnsi="Calibri"/>
        </w:rPr>
        <w:br w:type="page"/>
      </w:r>
      <w:r w:rsidRPr="00EB2AE8">
        <w:rPr>
          <w:rFonts w:ascii="Calibri" w:hAnsi="Calibri"/>
          <w:b/>
          <w:bCs/>
          <w:sz w:val="28"/>
          <w:szCs w:val="28"/>
          <w:u w:val="single"/>
        </w:rPr>
        <w:lastRenderedPageBreak/>
        <w:t>OUTLINE</w:t>
      </w:r>
    </w:p>
    <w:p w14:paraId="7BC8C4B5" w14:textId="77777777" w:rsidR="00EB2AE8" w:rsidRPr="00EB2AE8" w:rsidRDefault="00EB2AE8" w:rsidP="00EB2AE8">
      <w:pPr>
        <w:spacing w:line="276" w:lineRule="auto"/>
        <w:rPr>
          <w:rFonts w:ascii="Calibri" w:hAnsi="Calibri"/>
          <w:b/>
          <w:bCs/>
          <w:u w:val="single"/>
        </w:rPr>
      </w:pPr>
    </w:p>
    <w:p w14:paraId="602F4EB6" w14:textId="77777777" w:rsidR="00EB2AE8" w:rsidRPr="00EB2AE8" w:rsidRDefault="00EB2AE8" w:rsidP="00EB2AE8">
      <w:pPr>
        <w:spacing w:line="276" w:lineRule="auto"/>
        <w:rPr>
          <w:rFonts w:ascii="Calibri" w:hAnsi="Calibri"/>
          <w:i/>
          <w:iCs/>
        </w:rPr>
      </w:pPr>
      <w:r w:rsidRPr="00EB2AE8">
        <w:rPr>
          <w:rFonts w:ascii="Calibri" w:hAnsi="Calibri"/>
          <w:i/>
          <w:iCs/>
        </w:rPr>
        <w:t>Three Questions About Success, Prosperity, and Happiness</w:t>
      </w:r>
    </w:p>
    <w:p w14:paraId="11EB78CE" w14:textId="77777777" w:rsidR="00EB2AE8" w:rsidRPr="00EB2AE8" w:rsidRDefault="00EB2AE8" w:rsidP="00EB2AE8">
      <w:pPr>
        <w:spacing w:line="276" w:lineRule="auto"/>
        <w:rPr>
          <w:rFonts w:ascii="Calibri" w:hAnsi="Calibri"/>
        </w:rPr>
      </w:pPr>
    </w:p>
    <w:p w14:paraId="118644C4" w14:textId="77777777" w:rsidR="00EB2AE8" w:rsidRPr="00EB2AE8" w:rsidRDefault="00EB2AE8" w:rsidP="00EB2AE8">
      <w:pPr>
        <w:spacing w:line="276" w:lineRule="auto"/>
        <w:rPr>
          <w:rFonts w:ascii="Calibri" w:hAnsi="Calibri"/>
          <w:b/>
          <w:bCs/>
        </w:rPr>
      </w:pPr>
      <w:r w:rsidRPr="00EB2AE8">
        <w:rPr>
          <w:rFonts w:ascii="Calibri" w:hAnsi="Calibri"/>
          <w:b/>
          <w:bCs/>
        </w:rPr>
        <w:t>1. Who’s Your Crew? (Right People)</w:t>
      </w:r>
    </w:p>
    <w:p w14:paraId="6708C315" w14:textId="77777777" w:rsidR="00EB2AE8" w:rsidRPr="00EB2AE8" w:rsidRDefault="00EB2AE8" w:rsidP="00EB2AE8">
      <w:pPr>
        <w:spacing w:line="276" w:lineRule="auto"/>
        <w:rPr>
          <w:rFonts w:ascii="Calibri" w:hAnsi="Calibri"/>
        </w:rPr>
      </w:pPr>
    </w:p>
    <w:p w14:paraId="5630D917" w14:textId="577AF3EE" w:rsidR="00EB2AE8" w:rsidRPr="00EB2AE8" w:rsidRDefault="00EB2AE8" w:rsidP="00EB2AE8">
      <w:pPr>
        <w:spacing w:line="276" w:lineRule="auto"/>
        <w:rPr>
          <w:rFonts w:ascii="Calibri" w:hAnsi="Calibri"/>
        </w:rPr>
      </w:pPr>
      <w:r w:rsidRPr="00EB2AE8">
        <w:rPr>
          <w:rFonts w:ascii="Calibri" w:hAnsi="Calibri"/>
        </w:rPr>
        <w:t xml:space="preserve">“Blessed is the one who does not walk in step with the wicked or stand in the way that sinners </w:t>
      </w:r>
      <w:r w:rsidR="004B01E5">
        <w:rPr>
          <w:rFonts w:ascii="Calibri" w:hAnsi="Calibri"/>
        </w:rPr>
        <w:t xml:space="preserve">take </w:t>
      </w:r>
      <w:r w:rsidRPr="00EB2AE8">
        <w:rPr>
          <w:rFonts w:ascii="Calibri" w:hAnsi="Calibri"/>
        </w:rPr>
        <w:t>or sit in the company of mockers.”</w:t>
      </w:r>
    </w:p>
    <w:p w14:paraId="2B0526BE" w14:textId="77777777" w:rsidR="00EB2AE8" w:rsidRPr="00EB2AE8" w:rsidRDefault="00EB2AE8" w:rsidP="00EB2AE8">
      <w:pPr>
        <w:spacing w:line="276" w:lineRule="auto"/>
        <w:rPr>
          <w:rFonts w:ascii="Calibri" w:hAnsi="Calibri"/>
        </w:rPr>
      </w:pPr>
      <w:r w:rsidRPr="00EB2AE8">
        <w:rPr>
          <w:rFonts w:ascii="Calibri" w:hAnsi="Calibri"/>
        </w:rPr>
        <w:t>Psalm 1:1 (NIV)</w:t>
      </w:r>
    </w:p>
    <w:p w14:paraId="7FAC0343" w14:textId="77777777" w:rsidR="00EB2AE8" w:rsidRPr="00EB2AE8" w:rsidRDefault="00EB2AE8" w:rsidP="00EB2AE8">
      <w:pPr>
        <w:spacing w:line="276" w:lineRule="auto"/>
        <w:rPr>
          <w:rFonts w:ascii="Calibri" w:hAnsi="Calibri"/>
        </w:rPr>
      </w:pPr>
    </w:p>
    <w:p w14:paraId="0506230B" w14:textId="77777777" w:rsidR="00EB2AE8" w:rsidRPr="00EB2AE8" w:rsidRDefault="00EB2AE8" w:rsidP="00EB2AE8">
      <w:pPr>
        <w:spacing w:line="276" w:lineRule="auto"/>
        <w:rPr>
          <w:rFonts w:ascii="Calibri" w:hAnsi="Calibri"/>
          <w:b/>
          <w:bCs/>
        </w:rPr>
      </w:pPr>
      <w:r w:rsidRPr="00EB2AE8">
        <w:rPr>
          <w:rFonts w:ascii="Calibri" w:hAnsi="Calibri"/>
          <w:b/>
          <w:bCs/>
        </w:rPr>
        <w:t>2. Where’s Your Mind Set? (Right Perspective)</w:t>
      </w:r>
    </w:p>
    <w:p w14:paraId="577B20A8" w14:textId="77777777" w:rsidR="00EB2AE8" w:rsidRPr="00EB2AE8" w:rsidRDefault="00EB2AE8" w:rsidP="00EB2AE8">
      <w:pPr>
        <w:spacing w:line="276" w:lineRule="auto"/>
        <w:rPr>
          <w:rFonts w:ascii="Calibri" w:hAnsi="Calibri"/>
        </w:rPr>
      </w:pPr>
    </w:p>
    <w:p w14:paraId="29A0A7B2" w14:textId="77777777" w:rsidR="00EB2AE8" w:rsidRPr="00EB2AE8" w:rsidRDefault="00EB2AE8" w:rsidP="00EB2AE8">
      <w:pPr>
        <w:spacing w:line="276" w:lineRule="auto"/>
        <w:rPr>
          <w:rFonts w:ascii="Calibri" w:hAnsi="Calibri"/>
        </w:rPr>
      </w:pPr>
      <w:r w:rsidRPr="00EB2AE8">
        <w:rPr>
          <w:rFonts w:ascii="Calibri" w:hAnsi="Calibri"/>
        </w:rPr>
        <w:t>“…but whose </w:t>
      </w:r>
      <w:r w:rsidRPr="00EB2AE8">
        <w:rPr>
          <w:rFonts w:ascii="Calibri" w:hAnsi="Calibri"/>
          <w:u w:val="single"/>
        </w:rPr>
        <w:t>delight</w:t>
      </w:r>
      <w:r w:rsidRPr="00EB2AE8">
        <w:rPr>
          <w:rFonts w:ascii="Calibri" w:hAnsi="Calibri"/>
        </w:rPr>
        <w:t> is in the law of the Lord, and who </w:t>
      </w:r>
      <w:r w:rsidRPr="00EB2AE8">
        <w:rPr>
          <w:rFonts w:ascii="Calibri" w:hAnsi="Calibri"/>
          <w:u w:val="single"/>
        </w:rPr>
        <w:t>meditates</w:t>
      </w:r>
      <w:r w:rsidRPr="00EB2AE8">
        <w:rPr>
          <w:rFonts w:ascii="Calibri" w:hAnsi="Calibri"/>
        </w:rPr>
        <w:t xml:space="preserve"> on his </w:t>
      </w:r>
      <w:proofErr w:type="gramStart"/>
      <w:r w:rsidRPr="00EB2AE8">
        <w:rPr>
          <w:rFonts w:ascii="Calibri" w:hAnsi="Calibri"/>
        </w:rPr>
        <w:t>law day</w:t>
      </w:r>
      <w:proofErr w:type="gramEnd"/>
      <w:r w:rsidRPr="00EB2AE8">
        <w:rPr>
          <w:rFonts w:ascii="Calibri" w:hAnsi="Calibri"/>
        </w:rPr>
        <w:t xml:space="preserve"> and night.”</w:t>
      </w:r>
    </w:p>
    <w:p w14:paraId="134E2944" w14:textId="77777777" w:rsidR="00EB2AE8" w:rsidRPr="00EB2AE8" w:rsidRDefault="00EB2AE8" w:rsidP="00EB2AE8">
      <w:pPr>
        <w:spacing w:line="276" w:lineRule="auto"/>
        <w:rPr>
          <w:rFonts w:ascii="Calibri" w:hAnsi="Calibri"/>
        </w:rPr>
      </w:pPr>
      <w:r w:rsidRPr="00EB2AE8">
        <w:rPr>
          <w:rFonts w:ascii="Calibri" w:hAnsi="Calibri"/>
        </w:rPr>
        <w:t>Psalm 1:2 (NIV)</w:t>
      </w:r>
    </w:p>
    <w:p w14:paraId="3891C1C3" w14:textId="77777777" w:rsidR="00EB2AE8" w:rsidRPr="00EB2AE8" w:rsidRDefault="00EB2AE8" w:rsidP="00EB2AE8">
      <w:pPr>
        <w:spacing w:line="276" w:lineRule="auto"/>
        <w:rPr>
          <w:rFonts w:ascii="Calibri" w:hAnsi="Calibri"/>
        </w:rPr>
      </w:pPr>
    </w:p>
    <w:p w14:paraId="4AC32830" w14:textId="77777777" w:rsidR="00EB2AE8" w:rsidRPr="00EB2AE8" w:rsidRDefault="00EB2AE8" w:rsidP="00EB2AE8">
      <w:pPr>
        <w:spacing w:line="276" w:lineRule="auto"/>
        <w:rPr>
          <w:rFonts w:ascii="Calibri" w:hAnsi="Calibri"/>
          <w:b/>
          <w:bCs/>
        </w:rPr>
      </w:pPr>
      <w:r w:rsidRPr="00EB2AE8">
        <w:rPr>
          <w:rFonts w:ascii="Calibri" w:hAnsi="Calibri"/>
          <w:b/>
          <w:bCs/>
        </w:rPr>
        <w:t>3. What’s The Outcome? (Right Path)</w:t>
      </w:r>
    </w:p>
    <w:p w14:paraId="3BE984D1" w14:textId="77777777" w:rsidR="00EB2AE8" w:rsidRPr="00EB2AE8" w:rsidRDefault="00EB2AE8" w:rsidP="00EB2AE8">
      <w:pPr>
        <w:spacing w:line="276" w:lineRule="auto"/>
        <w:rPr>
          <w:rFonts w:ascii="Calibri" w:hAnsi="Calibri"/>
        </w:rPr>
      </w:pPr>
    </w:p>
    <w:p w14:paraId="0899156E" w14:textId="01E90AC9" w:rsidR="00EB2AE8" w:rsidRPr="00EB2AE8" w:rsidRDefault="00EB2AE8" w:rsidP="00EB2AE8">
      <w:pPr>
        <w:spacing w:line="276" w:lineRule="auto"/>
        <w:rPr>
          <w:rFonts w:ascii="Calibri" w:hAnsi="Calibri"/>
        </w:rPr>
      </w:pPr>
      <w:r w:rsidRPr="00EB2AE8">
        <w:rPr>
          <w:rFonts w:ascii="Calibri" w:hAnsi="Calibri"/>
        </w:rPr>
        <w:t>“That person is like a tree planted by streams of water, which yields its fruit in season and whose leaf does not wither whatever they do prospers.</w:t>
      </w:r>
      <w:r w:rsidR="003B6160">
        <w:rPr>
          <w:rFonts w:ascii="Calibri" w:hAnsi="Calibri"/>
        </w:rPr>
        <w:t xml:space="preserve"> </w:t>
      </w:r>
      <w:r w:rsidRPr="00EB2AE8">
        <w:rPr>
          <w:rFonts w:ascii="Calibri" w:hAnsi="Calibri"/>
        </w:rPr>
        <w:t>Not so the wicked!</w:t>
      </w:r>
      <w:r w:rsidR="003B6160">
        <w:rPr>
          <w:rFonts w:ascii="Calibri" w:hAnsi="Calibri"/>
        </w:rPr>
        <w:t xml:space="preserve"> </w:t>
      </w:r>
      <w:r w:rsidRPr="00EB2AE8">
        <w:rPr>
          <w:rFonts w:ascii="Calibri" w:hAnsi="Calibri"/>
        </w:rPr>
        <w:t>They are like chaff that the wind blows away. For the Lord watches over the way of the righteous, but the way of the wicked leads to destruction.”</w:t>
      </w:r>
    </w:p>
    <w:p w14:paraId="73D7C5B8" w14:textId="77777777" w:rsidR="00EB2AE8" w:rsidRPr="00EB2AE8" w:rsidRDefault="00EB2AE8" w:rsidP="00EB2AE8">
      <w:pPr>
        <w:spacing w:line="276" w:lineRule="auto"/>
        <w:rPr>
          <w:rFonts w:ascii="Calibri" w:hAnsi="Calibri"/>
        </w:rPr>
      </w:pPr>
      <w:r w:rsidRPr="00EB2AE8">
        <w:rPr>
          <w:rFonts w:ascii="Calibri" w:hAnsi="Calibri"/>
        </w:rPr>
        <w:t>Psalm 1:3-6 (NIV)</w:t>
      </w:r>
    </w:p>
    <w:p w14:paraId="37C91CDB" w14:textId="77777777" w:rsidR="00EB2AE8" w:rsidRPr="00EB2AE8" w:rsidRDefault="00EB2AE8" w:rsidP="00EB2AE8">
      <w:pPr>
        <w:spacing w:line="276" w:lineRule="auto"/>
        <w:rPr>
          <w:rFonts w:ascii="Calibri" w:hAnsi="Calibri"/>
        </w:rPr>
      </w:pPr>
    </w:p>
    <w:p w14:paraId="3964BE86" w14:textId="77777777" w:rsidR="00EB2AE8" w:rsidRPr="00EB2AE8" w:rsidRDefault="00EB2AE8" w:rsidP="00EB2AE8">
      <w:pPr>
        <w:spacing w:line="276" w:lineRule="auto"/>
        <w:rPr>
          <w:rFonts w:ascii="Calibri" w:hAnsi="Calibri"/>
          <w:b/>
          <w:bCs/>
        </w:rPr>
      </w:pPr>
      <w:r w:rsidRPr="00EB2AE8">
        <w:rPr>
          <w:rFonts w:ascii="Calibri" w:hAnsi="Calibri"/>
          <w:b/>
          <w:bCs/>
        </w:rPr>
        <w:t>Right People + Right Perspective = Right Path</w:t>
      </w:r>
    </w:p>
    <w:p w14:paraId="12E548F9" w14:textId="5CA7A0A9"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18ED" w14:textId="77777777" w:rsidR="000E6484" w:rsidRDefault="000E6484">
      <w:r>
        <w:separator/>
      </w:r>
    </w:p>
  </w:endnote>
  <w:endnote w:type="continuationSeparator" w:id="0">
    <w:p w14:paraId="52955FB8" w14:textId="77777777" w:rsidR="000E6484" w:rsidRDefault="000E6484">
      <w:r>
        <w:continuationSeparator/>
      </w:r>
    </w:p>
  </w:endnote>
  <w:endnote w:type="continuationNotice" w:id="1">
    <w:p w14:paraId="79936F5F" w14:textId="77777777" w:rsidR="000E6484" w:rsidRDefault="000E6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C98B" w14:textId="77777777" w:rsidR="005A42E0" w:rsidRDefault="005A42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30DDC389" w:rsidR="000D064C" w:rsidRPr="00E001F4" w:rsidRDefault="00CD6E6B" w:rsidP="00CD6E6B">
    <w:pPr>
      <w:pStyle w:val="Footer"/>
      <w:rPr>
        <w:rFonts w:ascii="Calibri" w:hAnsi="Calibri"/>
      </w:rPr>
    </w:pPr>
    <w:r>
      <w:tab/>
    </w:r>
    <w:r w:rsidR="004964DD">
      <w:rPr>
        <w:rFonts w:ascii="Calibri" w:hAnsi="Calibri"/>
        <w:b/>
        <w:bCs/>
      </w:rPr>
      <w:t>Boombox</w:t>
    </w:r>
    <w:r w:rsidR="000D064C" w:rsidRPr="00E001F4">
      <w:rPr>
        <w:rFonts w:ascii="Calibri" w:hAnsi="Calibri"/>
        <w:b/>
        <w:bCs/>
      </w:rPr>
      <w:t>—</w:t>
    </w:r>
    <w:r w:rsidR="00EB2AE8">
      <w:rPr>
        <w:rFonts w:ascii="Calibri" w:hAnsi="Calibri"/>
        <w:b/>
        <w:bCs/>
      </w:rPr>
      <w:t>Walk This Way</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7FFB" w14:textId="77777777" w:rsidR="005A42E0" w:rsidRDefault="005A4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2B02" w14:textId="77777777" w:rsidR="000E6484" w:rsidRDefault="000E6484">
      <w:r>
        <w:separator/>
      </w:r>
    </w:p>
  </w:footnote>
  <w:footnote w:type="continuationSeparator" w:id="0">
    <w:p w14:paraId="644E4094" w14:textId="77777777" w:rsidR="000E6484" w:rsidRDefault="000E6484">
      <w:r>
        <w:continuationSeparator/>
      </w:r>
    </w:p>
  </w:footnote>
  <w:footnote w:type="continuationNotice" w:id="1">
    <w:p w14:paraId="747795D3" w14:textId="77777777" w:rsidR="000E6484" w:rsidRDefault="000E64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4141"/>
    <w:rsid w:val="000058A9"/>
    <w:rsid w:val="000101D8"/>
    <w:rsid w:val="000122AD"/>
    <w:rsid w:val="00013A7D"/>
    <w:rsid w:val="00026902"/>
    <w:rsid w:val="00026CF2"/>
    <w:rsid w:val="00031E67"/>
    <w:rsid w:val="000427BF"/>
    <w:rsid w:val="00045681"/>
    <w:rsid w:val="000529A4"/>
    <w:rsid w:val="00081E79"/>
    <w:rsid w:val="00082D3E"/>
    <w:rsid w:val="0008638E"/>
    <w:rsid w:val="00095757"/>
    <w:rsid w:val="000966E0"/>
    <w:rsid w:val="000A14EA"/>
    <w:rsid w:val="000B327E"/>
    <w:rsid w:val="000C27DD"/>
    <w:rsid w:val="000D064C"/>
    <w:rsid w:val="000D6515"/>
    <w:rsid w:val="000E30ED"/>
    <w:rsid w:val="000E5645"/>
    <w:rsid w:val="000E56AB"/>
    <w:rsid w:val="000E6484"/>
    <w:rsid w:val="000F352B"/>
    <w:rsid w:val="000F3E99"/>
    <w:rsid w:val="000F78CC"/>
    <w:rsid w:val="00100E61"/>
    <w:rsid w:val="00101707"/>
    <w:rsid w:val="00115B54"/>
    <w:rsid w:val="001307E2"/>
    <w:rsid w:val="00134671"/>
    <w:rsid w:val="00135D5D"/>
    <w:rsid w:val="00144288"/>
    <w:rsid w:val="001461B1"/>
    <w:rsid w:val="00150C88"/>
    <w:rsid w:val="001822A0"/>
    <w:rsid w:val="00185CA0"/>
    <w:rsid w:val="001903F1"/>
    <w:rsid w:val="001A2F4C"/>
    <w:rsid w:val="001A4038"/>
    <w:rsid w:val="001C6DAF"/>
    <w:rsid w:val="001E3993"/>
    <w:rsid w:val="001F2E97"/>
    <w:rsid w:val="001F736C"/>
    <w:rsid w:val="0022168B"/>
    <w:rsid w:val="002252B6"/>
    <w:rsid w:val="002255D9"/>
    <w:rsid w:val="00236AB3"/>
    <w:rsid w:val="00255946"/>
    <w:rsid w:val="00270DE1"/>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0DC9"/>
    <w:rsid w:val="003351DD"/>
    <w:rsid w:val="003360D2"/>
    <w:rsid w:val="0034188B"/>
    <w:rsid w:val="00346C31"/>
    <w:rsid w:val="0035252D"/>
    <w:rsid w:val="003749C4"/>
    <w:rsid w:val="00386B56"/>
    <w:rsid w:val="00394E73"/>
    <w:rsid w:val="00397EA2"/>
    <w:rsid w:val="003B6160"/>
    <w:rsid w:val="003C4A29"/>
    <w:rsid w:val="003D2E36"/>
    <w:rsid w:val="003E0C7C"/>
    <w:rsid w:val="003E3313"/>
    <w:rsid w:val="003E6080"/>
    <w:rsid w:val="003E7724"/>
    <w:rsid w:val="003F23DC"/>
    <w:rsid w:val="003F6FC6"/>
    <w:rsid w:val="00403663"/>
    <w:rsid w:val="00404A59"/>
    <w:rsid w:val="0042042A"/>
    <w:rsid w:val="00427806"/>
    <w:rsid w:val="00436846"/>
    <w:rsid w:val="00440449"/>
    <w:rsid w:val="00442464"/>
    <w:rsid w:val="00447886"/>
    <w:rsid w:val="004511A1"/>
    <w:rsid w:val="00456CA4"/>
    <w:rsid w:val="004816A2"/>
    <w:rsid w:val="004964DD"/>
    <w:rsid w:val="004A332C"/>
    <w:rsid w:val="004A349B"/>
    <w:rsid w:val="004A73C5"/>
    <w:rsid w:val="004B01E5"/>
    <w:rsid w:val="004B25B5"/>
    <w:rsid w:val="004C3050"/>
    <w:rsid w:val="004C5E5A"/>
    <w:rsid w:val="004D1C32"/>
    <w:rsid w:val="004E7372"/>
    <w:rsid w:val="00504A84"/>
    <w:rsid w:val="005135BB"/>
    <w:rsid w:val="00514E43"/>
    <w:rsid w:val="005250E7"/>
    <w:rsid w:val="00525C70"/>
    <w:rsid w:val="00554E4A"/>
    <w:rsid w:val="00557115"/>
    <w:rsid w:val="0057422B"/>
    <w:rsid w:val="00577174"/>
    <w:rsid w:val="00582FFE"/>
    <w:rsid w:val="00585F84"/>
    <w:rsid w:val="005922EB"/>
    <w:rsid w:val="005A42E0"/>
    <w:rsid w:val="005B2103"/>
    <w:rsid w:val="005B43AA"/>
    <w:rsid w:val="005B5A7B"/>
    <w:rsid w:val="005D45B6"/>
    <w:rsid w:val="005E1B8C"/>
    <w:rsid w:val="005E3D64"/>
    <w:rsid w:val="005E7A87"/>
    <w:rsid w:val="0062720A"/>
    <w:rsid w:val="00631CBE"/>
    <w:rsid w:val="006543F6"/>
    <w:rsid w:val="006652C7"/>
    <w:rsid w:val="006666D7"/>
    <w:rsid w:val="00676E96"/>
    <w:rsid w:val="006832B4"/>
    <w:rsid w:val="006A24A7"/>
    <w:rsid w:val="006A6FCB"/>
    <w:rsid w:val="006B7862"/>
    <w:rsid w:val="006C30B4"/>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0594"/>
    <w:rsid w:val="008073BF"/>
    <w:rsid w:val="00825CB3"/>
    <w:rsid w:val="008356BD"/>
    <w:rsid w:val="0084063F"/>
    <w:rsid w:val="00866B7A"/>
    <w:rsid w:val="00870C4A"/>
    <w:rsid w:val="00872B1A"/>
    <w:rsid w:val="00890144"/>
    <w:rsid w:val="00894E92"/>
    <w:rsid w:val="00895E2E"/>
    <w:rsid w:val="008B653B"/>
    <w:rsid w:val="008C653F"/>
    <w:rsid w:val="008E1D5E"/>
    <w:rsid w:val="008E582F"/>
    <w:rsid w:val="00907C7C"/>
    <w:rsid w:val="0091120A"/>
    <w:rsid w:val="00911AC1"/>
    <w:rsid w:val="00915AB5"/>
    <w:rsid w:val="009175B4"/>
    <w:rsid w:val="00923C10"/>
    <w:rsid w:val="00937628"/>
    <w:rsid w:val="009417A7"/>
    <w:rsid w:val="00944260"/>
    <w:rsid w:val="00951E3F"/>
    <w:rsid w:val="00956D2C"/>
    <w:rsid w:val="00963031"/>
    <w:rsid w:val="00972B7A"/>
    <w:rsid w:val="00994505"/>
    <w:rsid w:val="00994C85"/>
    <w:rsid w:val="009969D3"/>
    <w:rsid w:val="009A3C4F"/>
    <w:rsid w:val="009A6DB5"/>
    <w:rsid w:val="009B0874"/>
    <w:rsid w:val="009B143C"/>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F468A"/>
    <w:rsid w:val="00B03B8B"/>
    <w:rsid w:val="00B10327"/>
    <w:rsid w:val="00B158DB"/>
    <w:rsid w:val="00B3092B"/>
    <w:rsid w:val="00B315DD"/>
    <w:rsid w:val="00B40364"/>
    <w:rsid w:val="00B56A4D"/>
    <w:rsid w:val="00B604D0"/>
    <w:rsid w:val="00B92770"/>
    <w:rsid w:val="00B940D4"/>
    <w:rsid w:val="00B958B4"/>
    <w:rsid w:val="00B97D99"/>
    <w:rsid w:val="00BA0442"/>
    <w:rsid w:val="00BA7A74"/>
    <w:rsid w:val="00BC10B4"/>
    <w:rsid w:val="00BD145D"/>
    <w:rsid w:val="00BD21E1"/>
    <w:rsid w:val="00BD63AF"/>
    <w:rsid w:val="00BE35BE"/>
    <w:rsid w:val="00BE3CF0"/>
    <w:rsid w:val="00BF7F06"/>
    <w:rsid w:val="00C01D01"/>
    <w:rsid w:val="00C133CA"/>
    <w:rsid w:val="00C21AF8"/>
    <w:rsid w:val="00C251B8"/>
    <w:rsid w:val="00C64E5E"/>
    <w:rsid w:val="00C80B1C"/>
    <w:rsid w:val="00C86674"/>
    <w:rsid w:val="00CB2F64"/>
    <w:rsid w:val="00CC7FC1"/>
    <w:rsid w:val="00CD108B"/>
    <w:rsid w:val="00CD6E6B"/>
    <w:rsid w:val="00CE52CA"/>
    <w:rsid w:val="00CE6359"/>
    <w:rsid w:val="00CF45D3"/>
    <w:rsid w:val="00CF7248"/>
    <w:rsid w:val="00D1463E"/>
    <w:rsid w:val="00D17448"/>
    <w:rsid w:val="00D2027F"/>
    <w:rsid w:val="00D21495"/>
    <w:rsid w:val="00D220DB"/>
    <w:rsid w:val="00D22877"/>
    <w:rsid w:val="00D44685"/>
    <w:rsid w:val="00D54517"/>
    <w:rsid w:val="00D6624D"/>
    <w:rsid w:val="00D80D10"/>
    <w:rsid w:val="00D86340"/>
    <w:rsid w:val="00D91F73"/>
    <w:rsid w:val="00D92F29"/>
    <w:rsid w:val="00DA0349"/>
    <w:rsid w:val="00DA7996"/>
    <w:rsid w:val="00DB7063"/>
    <w:rsid w:val="00DC0478"/>
    <w:rsid w:val="00DC3E39"/>
    <w:rsid w:val="00DD197D"/>
    <w:rsid w:val="00DD2573"/>
    <w:rsid w:val="00DE0F70"/>
    <w:rsid w:val="00DE70E9"/>
    <w:rsid w:val="00DF09E4"/>
    <w:rsid w:val="00DF33A8"/>
    <w:rsid w:val="00DF3AF6"/>
    <w:rsid w:val="00DF7B5B"/>
    <w:rsid w:val="00E001F4"/>
    <w:rsid w:val="00E01194"/>
    <w:rsid w:val="00E26D2C"/>
    <w:rsid w:val="00E34A7C"/>
    <w:rsid w:val="00E53191"/>
    <w:rsid w:val="00E56D30"/>
    <w:rsid w:val="00E64AE0"/>
    <w:rsid w:val="00E667AB"/>
    <w:rsid w:val="00E75A9B"/>
    <w:rsid w:val="00E8794D"/>
    <w:rsid w:val="00E91EAD"/>
    <w:rsid w:val="00EB2AE8"/>
    <w:rsid w:val="00EC683E"/>
    <w:rsid w:val="00ED0AA7"/>
    <w:rsid w:val="00EF1491"/>
    <w:rsid w:val="00EF1DC2"/>
    <w:rsid w:val="00F07ABA"/>
    <w:rsid w:val="00F110E3"/>
    <w:rsid w:val="00F152F0"/>
    <w:rsid w:val="00F31FAF"/>
    <w:rsid w:val="00F3234E"/>
    <w:rsid w:val="00F36CB1"/>
    <w:rsid w:val="00F37FD7"/>
    <w:rsid w:val="00F417EF"/>
    <w:rsid w:val="00F47752"/>
    <w:rsid w:val="00F81C0F"/>
    <w:rsid w:val="00F85EF3"/>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61</TotalTime>
  <Pages>14</Pages>
  <Words>4464</Words>
  <Characters>25446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29851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12</cp:revision>
  <cp:lastPrinted>2022-12-07T18:00:00Z</cp:lastPrinted>
  <dcterms:created xsi:type="dcterms:W3CDTF">2023-04-04T03:20:00Z</dcterms:created>
  <dcterms:modified xsi:type="dcterms:W3CDTF">2023-04-05T16:29:00Z</dcterms:modified>
  <cp:category/>
</cp:coreProperties>
</file>